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30B29FF">
      <w:pPr>
        <w:spacing w:before="75" w:line="285" w:lineRule="auto"/>
        <w:ind w:left="1813" w:right="1356" w:firstLine="0"/>
        <w:jc w:val="center"/>
        <w:rPr>
          <w:sz w:val="28"/>
        </w:rPr>
      </w:pPr>
      <w:bookmarkStart w:id="0" w:name="_GoBack"/>
      <w:bookmarkEnd w:id="0"/>
      <w:r>
        <w:rPr>
          <w:sz w:val="28"/>
        </w:rPr>
        <w:t>ВСЕРОССИЙСКАЯ</w:t>
      </w:r>
      <w:r>
        <w:rPr>
          <w:spacing w:val="-18"/>
          <w:sz w:val="28"/>
        </w:rPr>
        <w:t xml:space="preserve"> </w:t>
      </w:r>
      <w:r>
        <w:rPr>
          <w:sz w:val="28"/>
        </w:rPr>
        <w:t>ОЛИМПИАДА</w:t>
      </w:r>
      <w:r>
        <w:rPr>
          <w:spacing w:val="-17"/>
          <w:sz w:val="28"/>
        </w:rPr>
        <w:t xml:space="preserve"> </w:t>
      </w:r>
      <w:r>
        <w:rPr>
          <w:sz w:val="28"/>
        </w:rPr>
        <w:t>ШКОЛЬНИКОВ ПО ПРАВУ 2024–2025 уч. г.</w:t>
      </w:r>
    </w:p>
    <w:p w14:paraId="0AB6EE14">
      <w:pPr>
        <w:spacing w:before="0" w:line="320" w:lineRule="exact"/>
        <w:ind w:left="1814" w:right="1356" w:firstLine="0"/>
        <w:jc w:val="center"/>
        <w:rPr>
          <w:sz w:val="28"/>
        </w:rPr>
      </w:pPr>
      <w:r>
        <w:rPr>
          <w:sz w:val="28"/>
        </w:rPr>
        <w:t>ШКОЛЬНЫЙ</w:t>
      </w:r>
      <w:r>
        <w:rPr>
          <w:spacing w:val="-3"/>
          <w:sz w:val="28"/>
        </w:rPr>
        <w:t xml:space="preserve"> </w:t>
      </w:r>
      <w:r>
        <w:rPr>
          <w:sz w:val="28"/>
        </w:rPr>
        <w:t>ЭТАП.</w:t>
      </w:r>
      <w:r>
        <w:rPr>
          <w:spacing w:val="-1"/>
          <w:sz w:val="28"/>
        </w:rPr>
        <w:t xml:space="preserve"> </w:t>
      </w:r>
      <w:r>
        <w:rPr>
          <w:sz w:val="28"/>
        </w:rPr>
        <w:t>9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КЛАСС.</w:t>
      </w:r>
    </w:p>
    <w:p w14:paraId="40A7CAFD">
      <w:pPr>
        <w:pStyle w:val="4"/>
        <w:spacing w:before="190"/>
        <w:rPr>
          <w:b w:val="0"/>
          <w:sz w:val="20"/>
        </w:rPr>
      </w:pPr>
      <w:r>
        <w:rPr>
          <w:b w:val="0"/>
          <w:sz w:val="20"/>
        </w:rPr>
        <w:drawing>
          <wp:anchor distT="0" distB="0" distL="0" distR="0" simplePos="0" relativeHeight="251661312" behindDoc="1" locked="0" layoutInCell="1" allowOverlap="1">
            <wp:simplePos x="0" y="0"/>
            <wp:positionH relativeFrom="page">
              <wp:posOffset>1167130</wp:posOffset>
            </wp:positionH>
            <wp:positionV relativeFrom="paragraph">
              <wp:posOffset>281940</wp:posOffset>
            </wp:positionV>
            <wp:extent cx="2618105" cy="311150"/>
            <wp:effectExtent l="0" t="0" r="0" b="0"/>
            <wp:wrapTopAndBottom/>
            <wp:docPr id="1" name="Image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17799" cy="31089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B4451B6">
      <w:pPr>
        <w:pStyle w:val="4"/>
        <w:spacing w:before="150"/>
        <w:rPr>
          <w:b w:val="0"/>
        </w:rPr>
      </w:pPr>
    </w:p>
    <w:p w14:paraId="684658E2">
      <w:pPr>
        <w:pStyle w:val="4"/>
        <w:spacing w:before="0"/>
        <w:ind w:left="281"/>
        <w:jc w:val="center"/>
      </w:pPr>
      <w:r>
        <w:t>БЛАНК</w:t>
      </w:r>
      <w:r>
        <w:rPr>
          <w:spacing w:val="-2"/>
        </w:rPr>
        <w:t xml:space="preserve"> ОТВЕТОВ</w:t>
      </w:r>
    </w:p>
    <w:p w14:paraId="3D452B89">
      <w:pPr>
        <w:pStyle w:val="4"/>
        <w:spacing w:before="250"/>
        <w:ind w:left="278"/>
        <w:jc w:val="center"/>
      </w:pPr>
      <w:r>
        <w:t>Время</w:t>
      </w:r>
      <w:r>
        <w:rPr>
          <w:spacing w:val="-2"/>
        </w:rPr>
        <w:t xml:space="preserve"> </w:t>
      </w:r>
      <w:r>
        <w:t>выполнения</w:t>
      </w:r>
      <w:r>
        <w:rPr>
          <w:spacing w:val="-2"/>
        </w:rPr>
        <w:t xml:space="preserve"> </w:t>
      </w:r>
      <w:r>
        <w:t>90</w:t>
      </w:r>
      <w:r>
        <w:rPr>
          <w:spacing w:val="-3"/>
        </w:rPr>
        <w:t xml:space="preserve"> </w:t>
      </w:r>
      <w:r>
        <w:t>минут.</w:t>
      </w:r>
      <w:r>
        <w:rPr>
          <w:spacing w:val="-1"/>
        </w:rPr>
        <w:t xml:space="preserve"> </w:t>
      </w:r>
      <w:r>
        <w:t>Максимальное</w:t>
      </w:r>
      <w:r>
        <w:rPr>
          <w:spacing w:val="-3"/>
        </w:rPr>
        <w:t xml:space="preserve"> </w:t>
      </w:r>
      <w:r>
        <w:t>кол-во</w:t>
      </w:r>
      <w:r>
        <w:rPr>
          <w:spacing w:val="-2"/>
        </w:rPr>
        <w:t xml:space="preserve"> </w:t>
      </w:r>
      <w:r>
        <w:t>баллов</w:t>
      </w:r>
      <w:r>
        <w:rPr>
          <w:spacing w:val="-1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rPr>
          <w:spacing w:val="-5"/>
        </w:rPr>
        <w:t>97.</w:t>
      </w:r>
    </w:p>
    <w:p w14:paraId="566111C6">
      <w:pPr>
        <w:pStyle w:val="6"/>
        <w:numPr>
          <w:ilvl w:val="0"/>
          <w:numId w:val="1"/>
        </w:numPr>
        <w:tabs>
          <w:tab w:val="left" w:pos="4105"/>
        </w:tabs>
        <w:spacing w:before="242" w:after="0" w:line="240" w:lineRule="auto"/>
        <w:ind w:left="4105" w:right="0" w:hanging="283"/>
        <w:jc w:val="left"/>
        <w:rPr>
          <w:b/>
          <w:sz w:val="28"/>
        </w:rPr>
      </w:pPr>
      <w:r>
        <w:rPr>
          <w:b/>
          <w:sz w:val="28"/>
        </w:rPr>
        <w:t>Тестовые</w:t>
      </w:r>
      <w:r>
        <w:rPr>
          <w:b/>
          <w:spacing w:val="-6"/>
          <w:sz w:val="28"/>
        </w:rPr>
        <w:t xml:space="preserve"> </w:t>
      </w:r>
      <w:r>
        <w:rPr>
          <w:b/>
          <w:spacing w:val="-2"/>
          <w:sz w:val="28"/>
        </w:rPr>
        <w:t>задания</w:t>
      </w:r>
    </w:p>
    <w:p w14:paraId="7FD47303">
      <w:pPr>
        <w:spacing w:before="202"/>
        <w:ind w:left="425" w:right="0" w:firstLine="0"/>
        <w:jc w:val="left"/>
        <w:rPr>
          <w:b/>
          <w:i/>
          <w:sz w:val="28"/>
        </w:rPr>
      </w:pPr>
      <w:r>
        <w:rPr>
          <w:b/>
          <w:i/>
          <w:sz w:val="28"/>
        </w:rPr>
        <w:t>За</w:t>
      </w:r>
      <w:r>
        <w:rPr>
          <w:b/>
          <w:i/>
          <w:spacing w:val="-4"/>
          <w:sz w:val="28"/>
        </w:rPr>
        <w:t xml:space="preserve"> </w:t>
      </w:r>
      <w:r>
        <w:rPr>
          <w:b/>
          <w:i/>
          <w:sz w:val="28"/>
        </w:rPr>
        <w:t>каждый</w:t>
      </w:r>
      <w:r>
        <w:rPr>
          <w:b/>
          <w:i/>
          <w:spacing w:val="-1"/>
          <w:sz w:val="28"/>
        </w:rPr>
        <w:t xml:space="preserve"> </w:t>
      </w:r>
      <w:r>
        <w:rPr>
          <w:b/>
          <w:i/>
          <w:sz w:val="28"/>
        </w:rPr>
        <w:t>правильный</w:t>
      </w:r>
      <w:r>
        <w:rPr>
          <w:b/>
          <w:i/>
          <w:spacing w:val="-1"/>
          <w:sz w:val="28"/>
        </w:rPr>
        <w:t xml:space="preserve"> </w:t>
      </w:r>
      <w:r>
        <w:rPr>
          <w:b/>
          <w:i/>
          <w:sz w:val="28"/>
        </w:rPr>
        <w:t>ответ-2</w:t>
      </w:r>
      <w:r>
        <w:rPr>
          <w:b/>
          <w:i/>
          <w:spacing w:val="-5"/>
          <w:sz w:val="28"/>
        </w:rPr>
        <w:t xml:space="preserve"> </w:t>
      </w:r>
      <w:r>
        <w:rPr>
          <w:b/>
          <w:i/>
          <w:sz w:val="28"/>
        </w:rPr>
        <w:t>балла.</w:t>
      </w:r>
      <w:r>
        <w:rPr>
          <w:b/>
          <w:i/>
          <w:spacing w:val="-3"/>
          <w:sz w:val="28"/>
        </w:rPr>
        <w:t xml:space="preserve"> </w:t>
      </w:r>
      <w:r>
        <w:rPr>
          <w:b/>
          <w:i/>
          <w:sz w:val="28"/>
        </w:rPr>
        <w:t>Всего</w:t>
      </w:r>
      <w:r>
        <w:rPr>
          <w:b/>
          <w:i/>
          <w:spacing w:val="-4"/>
          <w:sz w:val="28"/>
        </w:rPr>
        <w:t xml:space="preserve"> </w:t>
      </w:r>
      <w:r>
        <w:rPr>
          <w:b/>
          <w:i/>
          <w:sz w:val="28"/>
        </w:rPr>
        <w:t>за</w:t>
      </w:r>
      <w:r>
        <w:rPr>
          <w:b/>
          <w:i/>
          <w:spacing w:val="-2"/>
          <w:sz w:val="28"/>
        </w:rPr>
        <w:t xml:space="preserve"> </w:t>
      </w:r>
      <w:r>
        <w:rPr>
          <w:b/>
          <w:i/>
          <w:sz w:val="28"/>
        </w:rPr>
        <w:t>задание-</w:t>
      </w:r>
      <w:r>
        <w:rPr>
          <w:b/>
          <w:i/>
          <w:spacing w:val="-2"/>
          <w:sz w:val="28"/>
        </w:rPr>
        <w:t xml:space="preserve"> </w:t>
      </w:r>
      <w:r>
        <w:rPr>
          <w:b/>
          <w:i/>
          <w:sz w:val="28"/>
        </w:rPr>
        <w:t>35</w:t>
      </w:r>
      <w:r>
        <w:rPr>
          <w:b/>
          <w:i/>
          <w:spacing w:val="-3"/>
          <w:sz w:val="28"/>
        </w:rPr>
        <w:t xml:space="preserve"> </w:t>
      </w:r>
      <w:r>
        <w:rPr>
          <w:b/>
          <w:i/>
          <w:spacing w:val="-2"/>
          <w:sz w:val="28"/>
        </w:rPr>
        <w:t>баллов.</w:t>
      </w:r>
    </w:p>
    <w:p w14:paraId="5EB19A22">
      <w:pPr>
        <w:pStyle w:val="6"/>
        <w:numPr>
          <w:ilvl w:val="1"/>
          <w:numId w:val="1"/>
        </w:numPr>
        <w:tabs>
          <w:tab w:val="left" w:pos="844"/>
        </w:tabs>
        <w:spacing w:before="202" w:after="0" w:line="240" w:lineRule="auto"/>
        <w:ind w:left="844" w:right="0" w:hanging="419"/>
        <w:jc w:val="left"/>
        <w:rPr>
          <w:b/>
          <w:sz w:val="28"/>
        </w:rPr>
      </w:pPr>
      <w:r>
        <w:rPr>
          <w:b/>
          <w:sz w:val="28"/>
        </w:rPr>
        <w:t>Выберите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один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правильный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из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предложенных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вариантов</w:t>
      </w:r>
      <w:r>
        <w:rPr>
          <w:b/>
          <w:spacing w:val="-4"/>
          <w:sz w:val="28"/>
        </w:rPr>
        <w:t xml:space="preserve"> </w:t>
      </w:r>
      <w:r>
        <w:rPr>
          <w:b/>
          <w:spacing w:val="-2"/>
          <w:sz w:val="28"/>
        </w:rPr>
        <w:t>ответа.</w:t>
      </w:r>
    </w:p>
    <w:p w14:paraId="13263812">
      <w:pPr>
        <w:pStyle w:val="4"/>
        <w:spacing w:before="142"/>
        <w:rPr>
          <w:sz w:val="20"/>
        </w:rPr>
      </w:pPr>
    </w:p>
    <w:tbl>
      <w:tblPr>
        <w:tblStyle w:val="3"/>
        <w:tblW w:w="0" w:type="auto"/>
        <w:tblInd w:w="85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93"/>
        <w:gridCol w:w="993"/>
        <w:gridCol w:w="992"/>
        <w:gridCol w:w="992"/>
        <w:gridCol w:w="992"/>
        <w:gridCol w:w="993"/>
        <w:gridCol w:w="993"/>
        <w:gridCol w:w="993"/>
        <w:gridCol w:w="994"/>
      </w:tblGrid>
      <w:tr w14:paraId="7ABE5DF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6" w:hRule="atLeast"/>
        </w:trPr>
        <w:tc>
          <w:tcPr>
            <w:tcW w:w="993" w:type="dxa"/>
          </w:tcPr>
          <w:p w14:paraId="5E798DBA">
            <w:pPr>
              <w:pStyle w:val="7"/>
              <w:spacing w:before="1"/>
              <w:ind w:left="10" w:right="6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1</w:t>
            </w:r>
          </w:p>
        </w:tc>
        <w:tc>
          <w:tcPr>
            <w:tcW w:w="993" w:type="dxa"/>
          </w:tcPr>
          <w:p w14:paraId="12D57A6A">
            <w:pPr>
              <w:pStyle w:val="7"/>
              <w:spacing w:before="1"/>
              <w:ind w:left="10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2</w:t>
            </w:r>
          </w:p>
        </w:tc>
        <w:tc>
          <w:tcPr>
            <w:tcW w:w="992" w:type="dxa"/>
          </w:tcPr>
          <w:p w14:paraId="7A171207">
            <w:pPr>
              <w:pStyle w:val="7"/>
              <w:spacing w:before="1"/>
              <w:ind w:left="10" w:right="8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3</w:t>
            </w:r>
          </w:p>
        </w:tc>
        <w:tc>
          <w:tcPr>
            <w:tcW w:w="992" w:type="dxa"/>
          </w:tcPr>
          <w:p w14:paraId="23626AF9">
            <w:pPr>
              <w:pStyle w:val="7"/>
              <w:spacing w:before="1"/>
              <w:ind w:left="10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4</w:t>
            </w:r>
          </w:p>
        </w:tc>
        <w:tc>
          <w:tcPr>
            <w:tcW w:w="992" w:type="dxa"/>
          </w:tcPr>
          <w:p w14:paraId="12DFA315">
            <w:pPr>
              <w:pStyle w:val="7"/>
              <w:spacing w:before="1"/>
              <w:ind w:left="10" w:right="7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5</w:t>
            </w:r>
          </w:p>
        </w:tc>
        <w:tc>
          <w:tcPr>
            <w:tcW w:w="993" w:type="dxa"/>
          </w:tcPr>
          <w:p w14:paraId="07EC0A91">
            <w:pPr>
              <w:pStyle w:val="7"/>
              <w:spacing w:before="1"/>
              <w:ind w:left="10" w:right="7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6</w:t>
            </w:r>
          </w:p>
        </w:tc>
        <w:tc>
          <w:tcPr>
            <w:tcW w:w="993" w:type="dxa"/>
          </w:tcPr>
          <w:p w14:paraId="6EFEAA1C">
            <w:pPr>
              <w:pStyle w:val="7"/>
              <w:spacing w:before="1"/>
              <w:ind w:left="10" w:right="9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7</w:t>
            </w:r>
          </w:p>
        </w:tc>
        <w:tc>
          <w:tcPr>
            <w:tcW w:w="993" w:type="dxa"/>
          </w:tcPr>
          <w:p w14:paraId="6CA7BC38">
            <w:pPr>
              <w:pStyle w:val="7"/>
              <w:spacing w:before="1"/>
              <w:ind w:left="10" w:right="10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8</w:t>
            </w:r>
          </w:p>
        </w:tc>
        <w:tc>
          <w:tcPr>
            <w:tcW w:w="994" w:type="dxa"/>
          </w:tcPr>
          <w:p w14:paraId="7C5B435F">
            <w:pPr>
              <w:pStyle w:val="7"/>
              <w:spacing w:before="1"/>
              <w:ind w:right="1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9</w:t>
            </w:r>
          </w:p>
        </w:tc>
      </w:tr>
      <w:tr w14:paraId="5C0184D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5" w:hRule="atLeast"/>
        </w:trPr>
        <w:tc>
          <w:tcPr>
            <w:tcW w:w="993" w:type="dxa"/>
          </w:tcPr>
          <w:p w14:paraId="5F879664">
            <w:pPr>
              <w:pStyle w:val="7"/>
              <w:rPr>
                <w:sz w:val="28"/>
              </w:rPr>
            </w:pPr>
          </w:p>
        </w:tc>
        <w:tc>
          <w:tcPr>
            <w:tcW w:w="993" w:type="dxa"/>
          </w:tcPr>
          <w:p w14:paraId="7C66CABD">
            <w:pPr>
              <w:pStyle w:val="7"/>
              <w:rPr>
                <w:sz w:val="28"/>
              </w:rPr>
            </w:pPr>
          </w:p>
        </w:tc>
        <w:tc>
          <w:tcPr>
            <w:tcW w:w="992" w:type="dxa"/>
          </w:tcPr>
          <w:p w14:paraId="7EC65703">
            <w:pPr>
              <w:pStyle w:val="7"/>
              <w:rPr>
                <w:sz w:val="28"/>
              </w:rPr>
            </w:pPr>
          </w:p>
        </w:tc>
        <w:tc>
          <w:tcPr>
            <w:tcW w:w="992" w:type="dxa"/>
          </w:tcPr>
          <w:p w14:paraId="2220D1C8">
            <w:pPr>
              <w:pStyle w:val="7"/>
              <w:rPr>
                <w:sz w:val="28"/>
              </w:rPr>
            </w:pPr>
          </w:p>
        </w:tc>
        <w:tc>
          <w:tcPr>
            <w:tcW w:w="992" w:type="dxa"/>
          </w:tcPr>
          <w:p w14:paraId="55C6020D">
            <w:pPr>
              <w:pStyle w:val="7"/>
              <w:rPr>
                <w:sz w:val="28"/>
              </w:rPr>
            </w:pPr>
          </w:p>
        </w:tc>
        <w:tc>
          <w:tcPr>
            <w:tcW w:w="993" w:type="dxa"/>
          </w:tcPr>
          <w:p w14:paraId="4ED6C8D2">
            <w:pPr>
              <w:pStyle w:val="7"/>
              <w:rPr>
                <w:sz w:val="28"/>
              </w:rPr>
            </w:pPr>
          </w:p>
        </w:tc>
        <w:tc>
          <w:tcPr>
            <w:tcW w:w="993" w:type="dxa"/>
          </w:tcPr>
          <w:p w14:paraId="20051881">
            <w:pPr>
              <w:pStyle w:val="7"/>
              <w:rPr>
                <w:sz w:val="28"/>
              </w:rPr>
            </w:pPr>
          </w:p>
        </w:tc>
        <w:tc>
          <w:tcPr>
            <w:tcW w:w="993" w:type="dxa"/>
          </w:tcPr>
          <w:p w14:paraId="19EC7662">
            <w:pPr>
              <w:pStyle w:val="7"/>
              <w:rPr>
                <w:sz w:val="28"/>
              </w:rPr>
            </w:pPr>
          </w:p>
        </w:tc>
        <w:tc>
          <w:tcPr>
            <w:tcW w:w="994" w:type="dxa"/>
          </w:tcPr>
          <w:p w14:paraId="0F27A36B">
            <w:pPr>
              <w:pStyle w:val="7"/>
              <w:rPr>
                <w:sz w:val="28"/>
              </w:rPr>
            </w:pPr>
          </w:p>
        </w:tc>
      </w:tr>
    </w:tbl>
    <w:p w14:paraId="0DAB55BD">
      <w:pPr>
        <w:pStyle w:val="4"/>
        <w:spacing w:before="32"/>
      </w:pPr>
    </w:p>
    <w:p w14:paraId="4CADAF40">
      <w:pPr>
        <w:pStyle w:val="4"/>
        <w:spacing w:before="0" w:line="360" w:lineRule="auto"/>
        <w:ind w:left="785" w:right="199" w:hanging="360"/>
        <w:rPr>
          <w:b w:val="0"/>
        </w:rPr>
      </w:pPr>
      <w:r>
        <w:t>1.2Выберите</w:t>
      </w:r>
      <w:r>
        <w:rPr>
          <w:spacing w:val="-7"/>
        </w:rPr>
        <w:t xml:space="preserve"> </w:t>
      </w:r>
      <w:r>
        <w:t>несколько</w:t>
      </w:r>
      <w:r>
        <w:rPr>
          <w:spacing w:val="-7"/>
        </w:rPr>
        <w:t xml:space="preserve"> </w:t>
      </w:r>
      <w:r>
        <w:t>правильных</w:t>
      </w:r>
      <w:r>
        <w:rPr>
          <w:spacing w:val="-7"/>
        </w:rPr>
        <w:t xml:space="preserve"> </w:t>
      </w:r>
      <w:r>
        <w:t>ответов</w:t>
      </w:r>
      <w:r>
        <w:rPr>
          <w:spacing w:val="-6"/>
        </w:rPr>
        <w:t xml:space="preserve"> </w:t>
      </w:r>
      <w:r>
        <w:t>из</w:t>
      </w:r>
      <w:r>
        <w:rPr>
          <w:spacing w:val="-7"/>
        </w:rPr>
        <w:t xml:space="preserve"> </w:t>
      </w:r>
      <w:r>
        <w:t xml:space="preserve">предложенных </w:t>
      </w:r>
      <w:r>
        <w:rPr>
          <w:spacing w:val="-2"/>
        </w:rPr>
        <w:t>вариантов</w:t>
      </w:r>
      <w:r>
        <w:rPr>
          <w:b w:val="0"/>
          <w:spacing w:val="-2"/>
        </w:rPr>
        <w:t>.</w:t>
      </w:r>
    </w:p>
    <w:p w14:paraId="3CF9BC88">
      <w:pPr>
        <w:spacing w:before="0" w:line="320" w:lineRule="exact"/>
        <w:ind w:left="785" w:right="0" w:firstLine="0"/>
        <w:jc w:val="left"/>
        <w:rPr>
          <w:b/>
          <w:i/>
          <w:sz w:val="28"/>
        </w:rPr>
      </w:pPr>
      <w:r>
        <w:rPr>
          <w:b/>
          <w:i/>
          <w:sz w:val="28"/>
        </w:rPr>
        <w:t>За</w:t>
      </w:r>
      <w:r>
        <w:rPr>
          <w:b/>
          <w:i/>
          <w:spacing w:val="-4"/>
          <w:sz w:val="28"/>
        </w:rPr>
        <w:t xml:space="preserve"> </w:t>
      </w:r>
      <w:r>
        <w:rPr>
          <w:b/>
          <w:i/>
          <w:sz w:val="28"/>
        </w:rPr>
        <w:t>каждый</w:t>
      </w:r>
      <w:r>
        <w:rPr>
          <w:b/>
          <w:i/>
          <w:spacing w:val="-2"/>
          <w:sz w:val="28"/>
        </w:rPr>
        <w:t xml:space="preserve"> </w:t>
      </w:r>
      <w:r>
        <w:rPr>
          <w:b/>
          <w:i/>
          <w:sz w:val="28"/>
        </w:rPr>
        <w:t>правильный</w:t>
      </w:r>
      <w:r>
        <w:rPr>
          <w:b/>
          <w:i/>
          <w:spacing w:val="-2"/>
          <w:sz w:val="28"/>
        </w:rPr>
        <w:t xml:space="preserve"> </w:t>
      </w:r>
      <w:r>
        <w:rPr>
          <w:b/>
          <w:i/>
          <w:sz w:val="28"/>
        </w:rPr>
        <w:t>ответ-3</w:t>
      </w:r>
      <w:r>
        <w:rPr>
          <w:b/>
          <w:i/>
          <w:spacing w:val="-5"/>
          <w:sz w:val="28"/>
        </w:rPr>
        <w:t xml:space="preserve"> </w:t>
      </w:r>
      <w:r>
        <w:rPr>
          <w:b/>
          <w:i/>
          <w:spacing w:val="-2"/>
          <w:sz w:val="28"/>
        </w:rPr>
        <w:t>балла.</w:t>
      </w:r>
    </w:p>
    <w:p w14:paraId="1A488F57">
      <w:pPr>
        <w:pStyle w:val="4"/>
        <w:spacing w:before="9" w:after="1"/>
        <w:rPr>
          <w:i/>
          <w:sz w:val="13"/>
        </w:rPr>
      </w:pPr>
    </w:p>
    <w:tbl>
      <w:tblPr>
        <w:tblStyle w:val="3"/>
        <w:tblW w:w="0" w:type="auto"/>
        <w:tblInd w:w="79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01"/>
        <w:gridCol w:w="1797"/>
        <w:gridCol w:w="1797"/>
        <w:gridCol w:w="1797"/>
        <w:gridCol w:w="1801"/>
      </w:tblGrid>
      <w:tr w14:paraId="51306E0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1801" w:type="dxa"/>
          </w:tcPr>
          <w:p w14:paraId="66557C4A">
            <w:pPr>
              <w:pStyle w:val="7"/>
              <w:spacing w:before="5"/>
              <w:ind w:left="4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1</w:t>
            </w:r>
          </w:p>
        </w:tc>
        <w:tc>
          <w:tcPr>
            <w:tcW w:w="1797" w:type="dxa"/>
          </w:tcPr>
          <w:p w14:paraId="76BBCC9B">
            <w:pPr>
              <w:pStyle w:val="7"/>
              <w:spacing w:before="5"/>
              <w:ind w:left="7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2</w:t>
            </w:r>
          </w:p>
        </w:tc>
        <w:tc>
          <w:tcPr>
            <w:tcW w:w="1797" w:type="dxa"/>
          </w:tcPr>
          <w:p w14:paraId="67C0626D">
            <w:pPr>
              <w:pStyle w:val="7"/>
              <w:spacing w:before="5"/>
              <w:ind w:left="7" w:right="1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3</w:t>
            </w:r>
          </w:p>
        </w:tc>
        <w:tc>
          <w:tcPr>
            <w:tcW w:w="1797" w:type="dxa"/>
          </w:tcPr>
          <w:p w14:paraId="3097B135">
            <w:pPr>
              <w:pStyle w:val="7"/>
              <w:spacing w:before="5"/>
              <w:ind w:left="7" w:right="2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4</w:t>
            </w:r>
          </w:p>
        </w:tc>
        <w:tc>
          <w:tcPr>
            <w:tcW w:w="1801" w:type="dxa"/>
          </w:tcPr>
          <w:p w14:paraId="1F37B7CE">
            <w:pPr>
              <w:pStyle w:val="7"/>
              <w:spacing w:before="5"/>
              <w:ind w:left="4" w:right="4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5</w:t>
            </w:r>
          </w:p>
        </w:tc>
      </w:tr>
      <w:tr w14:paraId="1337DD4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1801" w:type="dxa"/>
          </w:tcPr>
          <w:p w14:paraId="06C72F05">
            <w:pPr>
              <w:pStyle w:val="7"/>
              <w:rPr>
                <w:sz w:val="28"/>
              </w:rPr>
            </w:pPr>
          </w:p>
        </w:tc>
        <w:tc>
          <w:tcPr>
            <w:tcW w:w="1797" w:type="dxa"/>
          </w:tcPr>
          <w:p w14:paraId="603F1675">
            <w:pPr>
              <w:pStyle w:val="7"/>
              <w:rPr>
                <w:sz w:val="28"/>
              </w:rPr>
            </w:pPr>
          </w:p>
        </w:tc>
        <w:tc>
          <w:tcPr>
            <w:tcW w:w="1797" w:type="dxa"/>
          </w:tcPr>
          <w:p w14:paraId="3B62DB99">
            <w:pPr>
              <w:pStyle w:val="7"/>
              <w:rPr>
                <w:sz w:val="28"/>
              </w:rPr>
            </w:pPr>
          </w:p>
        </w:tc>
        <w:tc>
          <w:tcPr>
            <w:tcW w:w="1797" w:type="dxa"/>
          </w:tcPr>
          <w:p w14:paraId="5FF21F93">
            <w:pPr>
              <w:pStyle w:val="7"/>
              <w:rPr>
                <w:sz w:val="28"/>
              </w:rPr>
            </w:pPr>
          </w:p>
        </w:tc>
        <w:tc>
          <w:tcPr>
            <w:tcW w:w="1801" w:type="dxa"/>
          </w:tcPr>
          <w:p w14:paraId="5FF13109">
            <w:pPr>
              <w:pStyle w:val="7"/>
              <w:rPr>
                <w:sz w:val="28"/>
              </w:rPr>
            </w:pPr>
          </w:p>
        </w:tc>
      </w:tr>
    </w:tbl>
    <w:p w14:paraId="516A02C8">
      <w:pPr>
        <w:pStyle w:val="4"/>
        <w:spacing w:before="167"/>
        <w:rPr>
          <w:i/>
        </w:rPr>
      </w:pPr>
    </w:p>
    <w:p w14:paraId="3E150BCF">
      <w:pPr>
        <w:pStyle w:val="6"/>
        <w:numPr>
          <w:ilvl w:val="0"/>
          <w:numId w:val="1"/>
        </w:numPr>
        <w:tabs>
          <w:tab w:val="left" w:pos="2733"/>
        </w:tabs>
        <w:spacing w:before="0" w:after="0" w:line="240" w:lineRule="auto"/>
        <w:ind w:left="2733" w:right="0" w:hanging="283"/>
        <w:jc w:val="left"/>
        <w:rPr>
          <w:b/>
          <w:sz w:val="28"/>
        </w:rPr>
      </w:pPr>
      <w:r>
        <w:rPr>
          <w:b/>
          <w:sz w:val="28"/>
        </w:rPr>
        <w:t>Задания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на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установление</w:t>
      </w:r>
      <w:r>
        <w:rPr>
          <w:b/>
          <w:spacing w:val="-3"/>
          <w:sz w:val="28"/>
        </w:rPr>
        <w:t xml:space="preserve"> </w:t>
      </w:r>
      <w:r>
        <w:rPr>
          <w:b/>
          <w:spacing w:val="-2"/>
          <w:sz w:val="28"/>
        </w:rPr>
        <w:t>соответствия.</w:t>
      </w:r>
    </w:p>
    <w:p w14:paraId="62A10F26">
      <w:pPr>
        <w:spacing w:before="182"/>
        <w:ind w:left="1194" w:right="0" w:firstLine="0"/>
        <w:jc w:val="left"/>
        <w:rPr>
          <w:b/>
          <w:i/>
          <w:sz w:val="28"/>
        </w:rPr>
      </w:pPr>
      <w:r>
        <w:rPr>
          <w:b/>
          <w:i/>
          <w:sz w:val="28"/>
        </w:rPr>
        <w:t>За</w:t>
      </w:r>
      <w:r>
        <w:rPr>
          <w:b/>
          <w:i/>
          <w:spacing w:val="-4"/>
          <w:sz w:val="28"/>
        </w:rPr>
        <w:t xml:space="preserve"> </w:t>
      </w:r>
      <w:r>
        <w:rPr>
          <w:b/>
          <w:i/>
          <w:sz w:val="28"/>
        </w:rPr>
        <w:t>каждый</w:t>
      </w:r>
      <w:r>
        <w:rPr>
          <w:b/>
          <w:i/>
          <w:spacing w:val="-2"/>
          <w:sz w:val="28"/>
        </w:rPr>
        <w:t xml:space="preserve"> </w:t>
      </w:r>
      <w:r>
        <w:rPr>
          <w:b/>
          <w:i/>
          <w:sz w:val="28"/>
        </w:rPr>
        <w:t>правильный</w:t>
      </w:r>
      <w:r>
        <w:rPr>
          <w:b/>
          <w:i/>
          <w:spacing w:val="-2"/>
          <w:sz w:val="28"/>
        </w:rPr>
        <w:t xml:space="preserve"> </w:t>
      </w:r>
      <w:r>
        <w:rPr>
          <w:b/>
          <w:i/>
          <w:sz w:val="28"/>
        </w:rPr>
        <w:t>ответ-3</w:t>
      </w:r>
      <w:r>
        <w:rPr>
          <w:b/>
          <w:i/>
          <w:spacing w:val="-5"/>
          <w:sz w:val="28"/>
        </w:rPr>
        <w:t xml:space="preserve"> </w:t>
      </w:r>
      <w:r>
        <w:rPr>
          <w:b/>
          <w:i/>
          <w:sz w:val="28"/>
        </w:rPr>
        <w:t>балла.</w:t>
      </w:r>
      <w:r>
        <w:rPr>
          <w:b/>
          <w:i/>
          <w:spacing w:val="-2"/>
          <w:sz w:val="28"/>
        </w:rPr>
        <w:t xml:space="preserve"> </w:t>
      </w:r>
      <w:r>
        <w:rPr>
          <w:b/>
          <w:i/>
          <w:sz w:val="28"/>
        </w:rPr>
        <w:t>Всего</w:t>
      </w:r>
      <w:r>
        <w:rPr>
          <w:b/>
          <w:i/>
          <w:spacing w:val="-6"/>
          <w:sz w:val="28"/>
        </w:rPr>
        <w:t xml:space="preserve"> </w:t>
      </w:r>
      <w:r>
        <w:rPr>
          <w:b/>
          <w:i/>
          <w:sz w:val="28"/>
        </w:rPr>
        <w:t>за</w:t>
      </w:r>
      <w:r>
        <w:rPr>
          <w:b/>
          <w:i/>
          <w:spacing w:val="-2"/>
          <w:sz w:val="28"/>
        </w:rPr>
        <w:t xml:space="preserve"> </w:t>
      </w:r>
      <w:r>
        <w:rPr>
          <w:b/>
          <w:i/>
          <w:sz w:val="28"/>
        </w:rPr>
        <w:t>задание-9</w:t>
      </w:r>
      <w:r>
        <w:rPr>
          <w:b/>
          <w:i/>
          <w:spacing w:val="-1"/>
          <w:sz w:val="28"/>
        </w:rPr>
        <w:t xml:space="preserve"> </w:t>
      </w:r>
      <w:r>
        <w:rPr>
          <w:b/>
          <w:i/>
          <w:spacing w:val="-2"/>
          <w:sz w:val="28"/>
        </w:rPr>
        <w:t>баллов.</w:t>
      </w:r>
    </w:p>
    <w:p w14:paraId="11CE520C">
      <w:pPr>
        <w:pStyle w:val="6"/>
        <w:numPr>
          <w:ilvl w:val="0"/>
          <w:numId w:val="2"/>
        </w:numPr>
        <w:tabs>
          <w:tab w:val="left" w:pos="708"/>
        </w:tabs>
        <w:spacing w:before="202" w:after="0" w:line="240" w:lineRule="auto"/>
        <w:ind w:left="708" w:right="0" w:hanging="283"/>
        <w:jc w:val="left"/>
        <w:rPr>
          <w:b/>
          <w:sz w:val="28"/>
        </w:rPr>
      </w:pPr>
      <w:r>
        <w:rPr>
          <w:b/>
          <w:sz w:val="28"/>
        </w:rPr>
        <w:t>Установите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соответствие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между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термином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6"/>
          <w:sz w:val="28"/>
        </w:rPr>
        <w:t xml:space="preserve"> </w:t>
      </w:r>
      <w:r>
        <w:rPr>
          <w:b/>
          <w:spacing w:val="-2"/>
          <w:sz w:val="28"/>
        </w:rPr>
        <w:t>определением</w:t>
      </w:r>
    </w:p>
    <w:p w14:paraId="3A08061F">
      <w:pPr>
        <w:pStyle w:val="4"/>
        <w:spacing w:before="10"/>
        <w:rPr>
          <w:sz w:val="13"/>
        </w:rPr>
      </w:pPr>
    </w:p>
    <w:tbl>
      <w:tblPr>
        <w:tblStyle w:val="3"/>
        <w:tblW w:w="0" w:type="auto"/>
        <w:tblInd w:w="43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337"/>
        <w:gridCol w:w="2336"/>
        <w:gridCol w:w="2336"/>
        <w:gridCol w:w="2341"/>
      </w:tblGrid>
      <w:tr w14:paraId="31A72F4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6" w:hRule="atLeast"/>
        </w:trPr>
        <w:tc>
          <w:tcPr>
            <w:tcW w:w="2337" w:type="dxa"/>
          </w:tcPr>
          <w:p w14:paraId="09097D44">
            <w:pPr>
              <w:pStyle w:val="7"/>
              <w:spacing w:before="1"/>
              <w:ind w:left="2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А</w:t>
            </w:r>
          </w:p>
        </w:tc>
        <w:tc>
          <w:tcPr>
            <w:tcW w:w="2336" w:type="dxa"/>
          </w:tcPr>
          <w:p w14:paraId="660415D0">
            <w:pPr>
              <w:pStyle w:val="7"/>
              <w:spacing w:before="1"/>
              <w:ind w:left="17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Б</w:t>
            </w:r>
          </w:p>
        </w:tc>
        <w:tc>
          <w:tcPr>
            <w:tcW w:w="2336" w:type="dxa"/>
          </w:tcPr>
          <w:p w14:paraId="18DC2865">
            <w:pPr>
              <w:pStyle w:val="7"/>
              <w:spacing w:before="1"/>
              <w:ind w:left="17" w:right="5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В</w:t>
            </w:r>
          </w:p>
        </w:tc>
        <w:tc>
          <w:tcPr>
            <w:tcW w:w="2341" w:type="dxa"/>
          </w:tcPr>
          <w:p w14:paraId="5607CC38">
            <w:pPr>
              <w:pStyle w:val="7"/>
              <w:spacing w:before="1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Г</w:t>
            </w:r>
          </w:p>
        </w:tc>
      </w:tr>
      <w:tr w14:paraId="707663A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6" w:hRule="atLeast"/>
        </w:trPr>
        <w:tc>
          <w:tcPr>
            <w:tcW w:w="2337" w:type="dxa"/>
          </w:tcPr>
          <w:p w14:paraId="0BE1F937">
            <w:pPr>
              <w:pStyle w:val="7"/>
              <w:rPr>
                <w:sz w:val="28"/>
              </w:rPr>
            </w:pPr>
          </w:p>
        </w:tc>
        <w:tc>
          <w:tcPr>
            <w:tcW w:w="2336" w:type="dxa"/>
          </w:tcPr>
          <w:p w14:paraId="03F66AB4">
            <w:pPr>
              <w:pStyle w:val="7"/>
              <w:rPr>
                <w:sz w:val="28"/>
              </w:rPr>
            </w:pPr>
          </w:p>
        </w:tc>
        <w:tc>
          <w:tcPr>
            <w:tcW w:w="2336" w:type="dxa"/>
          </w:tcPr>
          <w:p w14:paraId="01BB97A9">
            <w:pPr>
              <w:pStyle w:val="7"/>
              <w:rPr>
                <w:sz w:val="28"/>
              </w:rPr>
            </w:pPr>
          </w:p>
        </w:tc>
        <w:tc>
          <w:tcPr>
            <w:tcW w:w="2341" w:type="dxa"/>
          </w:tcPr>
          <w:p w14:paraId="3F79E5DF">
            <w:pPr>
              <w:pStyle w:val="7"/>
              <w:rPr>
                <w:sz w:val="28"/>
              </w:rPr>
            </w:pPr>
          </w:p>
        </w:tc>
      </w:tr>
    </w:tbl>
    <w:p w14:paraId="01903D47">
      <w:pPr>
        <w:pStyle w:val="6"/>
        <w:numPr>
          <w:ilvl w:val="0"/>
          <w:numId w:val="2"/>
        </w:numPr>
        <w:tabs>
          <w:tab w:val="left" w:pos="425"/>
        </w:tabs>
        <w:spacing w:before="4" w:after="0" w:line="240" w:lineRule="auto"/>
        <w:ind w:left="425" w:right="0" w:hanging="284"/>
        <w:jc w:val="left"/>
        <w:rPr>
          <w:b/>
          <w:sz w:val="28"/>
        </w:rPr>
      </w:pPr>
      <w:r>
        <w:rPr>
          <w:b/>
          <w:spacing w:val="-2"/>
          <w:sz w:val="28"/>
        </w:rPr>
        <w:t>Определения</w:t>
      </w:r>
    </w:p>
    <w:p w14:paraId="03A0126E">
      <w:pPr>
        <w:pStyle w:val="4"/>
        <w:spacing w:before="10"/>
        <w:rPr>
          <w:sz w:val="13"/>
        </w:rPr>
      </w:pPr>
    </w:p>
    <w:tbl>
      <w:tblPr>
        <w:tblStyle w:val="3"/>
        <w:tblW w:w="0" w:type="auto"/>
        <w:tblInd w:w="43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72"/>
        <w:gridCol w:w="1868"/>
        <w:gridCol w:w="1868"/>
        <w:gridCol w:w="1868"/>
        <w:gridCol w:w="1872"/>
      </w:tblGrid>
      <w:tr w14:paraId="1C3C62D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5" w:hRule="atLeast"/>
        </w:trPr>
        <w:tc>
          <w:tcPr>
            <w:tcW w:w="1872" w:type="dxa"/>
          </w:tcPr>
          <w:p w14:paraId="01B1BD9E">
            <w:pPr>
              <w:pStyle w:val="7"/>
              <w:spacing w:before="1"/>
              <w:ind w:left="13" w:right="10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А</w:t>
            </w:r>
          </w:p>
        </w:tc>
        <w:tc>
          <w:tcPr>
            <w:tcW w:w="1868" w:type="dxa"/>
          </w:tcPr>
          <w:p w14:paraId="56F9ADD5">
            <w:pPr>
              <w:pStyle w:val="7"/>
              <w:spacing w:before="1"/>
              <w:ind w:left="10" w:right="3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Б</w:t>
            </w:r>
          </w:p>
        </w:tc>
        <w:tc>
          <w:tcPr>
            <w:tcW w:w="1868" w:type="dxa"/>
          </w:tcPr>
          <w:p w14:paraId="56B388AD">
            <w:pPr>
              <w:pStyle w:val="7"/>
              <w:spacing w:before="1"/>
              <w:ind w:left="10" w:right="1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В</w:t>
            </w:r>
          </w:p>
        </w:tc>
        <w:tc>
          <w:tcPr>
            <w:tcW w:w="1868" w:type="dxa"/>
          </w:tcPr>
          <w:p w14:paraId="46EEBD66">
            <w:pPr>
              <w:pStyle w:val="7"/>
              <w:spacing w:before="1"/>
              <w:ind w:left="10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Г</w:t>
            </w:r>
          </w:p>
        </w:tc>
        <w:tc>
          <w:tcPr>
            <w:tcW w:w="1872" w:type="dxa"/>
          </w:tcPr>
          <w:p w14:paraId="6FF3FBFE">
            <w:pPr>
              <w:pStyle w:val="7"/>
              <w:spacing w:before="1"/>
              <w:ind w:left="13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Д</w:t>
            </w:r>
          </w:p>
        </w:tc>
      </w:tr>
      <w:tr w14:paraId="65A45C2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6" w:hRule="atLeast"/>
        </w:trPr>
        <w:tc>
          <w:tcPr>
            <w:tcW w:w="1872" w:type="dxa"/>
          </w:tcPr>
          <w:p w14:paraId="2A51434D">
            <w:pPr>
              <w:pStyle w:val="7"/>
              <w:rPr>
                <w:sz w:val="28"/>
              </w:rPr>
            </w:pPr>
          </w:p>
        </w:tc>
        <w:tc>
          <w:tcPr>
            <w:tcW w:w="1868" w:type="dxa"/>
          </w:tcPr>
          <w:p w14:paraId="52A274BB">
            <w:pPr>
              <w:pStyle w:val="7"/>
              <w:rPr>
                <w:sz w:val="28"/>
              </w:rPr>
            </w:pPr>
          </w:p>
        </w:tc>
        <w:tc>
          <w:tcPr>
            <w:tcW w:w="1868" w:type="dxa"/>
          </w:tcPr>
          <w:p w14:paraId="5B09A859">
            <w:pPr>
              <w:pStyle w:val="7"/>
              <w:rPr>
                <w:sz w:val="28"/>
              </w:rPr>
            </w:pPr>
          </w:p>
        </w:tc>
        <w:tc>
          <w:tcPr>
            <w:tcW w:w="1868" w:type="dxa"/>
          </w:tcPr>
          <w:p w14:paraId="29C8E74F">
            <w:pPr>
              <w:pStyle w:val="7"/>
              <w:rPr>
                <w:sz w:val="28"/>
              </w:rPr>
            </w:pPr>
          </w:p>
        </w:tc>
        <w:tc>
          <w:tcPr>
            <w:tcW w:w="1872" w:type="dxa"/>
          </w:tcPr>
          <w:p w14:paraId="1FBBF7EE">
            <w:pPr>
              <w:pStyle w:val="7"/>
              <w:rPr>
                <w:sz w:val="28"/>
              </w:rPr>
            </w:pPr>
          </w:p>
        </w:tc>
      </w:tr>
    </w:tbl>
    <w:p w14:paraId="18F4A571">
      <w:pPr>
        <w:pStyle w:val="7"/>
        <w:spacing w:after="0"/>
        <w:rPr>
          <w:sz w:val="28"/>
        </w:rPr>
        <w:sectPr>
          <w:type w:val="continuous"/>
          <w:pgSz w:w="11910" w:h="16840"/>
          <w:pgMar w:top="1100" w:right="708" w:bottom="280" w:left="1275" w:header="720" w:footer="720" w:gutter="0"/>
          <w:cols w:space="720" w:num="1"/>
        </w:sectPr>
      </w:pPr>
    </w:p>
    <w:p w14:paraId="5CC07256">
      <w:pPr>
        <w:pStyle w:val="6"/>
        <w:numPr>
          <w:ilvl w:val="0"/>
          <w:numId w:val="2"/>
        </w:numPr>
        <w:tabs>
          <w:tab w:val="left" w:pos="637"/>
        </w:tabs>
        <w:spacing w:before="59" w:after="0" w:line="240" w:lineRule="auto"/>
        <w:ind w:left="637" w:right="0" w:hanging="212"/>
        <w:jc w:val="left"/>
        <w:rPr>
          <w:b/>
          <w:sz w:val="28"/>
        </w:rPr>
      </w:pPr>
      <w:r>
        <w:rPr>
          <w:b/>
          <w:spacing w:val="-2"/>
          <w:sz w:val="28"/>
        </w:rPr>
        <w:t>Определения</w:t>
      </w:r>
    </w:p>
    <w:p w14:paraId="4F8822DA">
      <w:pPr>
        <w:pStyle w:val="4"/>
        <w:spacing w:before="10"/>
        <w:rPr>
          <w:sz w:val="13"/>
        </w:rPr>
      </w:pPr>
    </w:p>
    <w:tbl>
      <w:tblPr>
        <w:tblStyle w:val="3"/>
        <w:tblW w:w="0" w:type="auto"/>
        <w:tblInd w:w="43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117"/>
        <w:gridCol w:w="3117"/>
        <w:gridCol w:w="3117"/>
      </w:tblGrid>
      <w:tr w14:paraId="7B17A0F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3117" w:type="dxa"/>
          </w:tcPr>
          <w:p w14:paraId="7378D7EA">
            <w:pPr>
              <w:pStyle w:val="7"/>
              <w:spacing w:before="5"/>
              <w:ind w:left="6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А</w:t>
            </w:r>
          </w:p>
        </w:tc>
        <w:tc>
          <w:tcPr>
            <w:tcW w:w="3117" w:type="dxa"/>
          </w:tcPr>
          <w:p w14:paraId="14212C61">
            <w:pPr>
              <w:pStyle w:val="7"/>
              <w:spacing w:before="5"/>
              <w:ind w:left="6" w:right="1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Б</w:t>
            </w:r>
          </w:p>
        </w:tc>
        <w:tc>
          <w:tcPr>
            <w:tcW w:w="3117" w:type="dxa"/>
          </w:tcPr>
          <w:p w14:paraId="234FFD00">
            <w:pPr>
              <w:pStyle w:val="7"/>
              <w:spacing w:before="5"/>
              <w:ind w:left="6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В</w:t>
            </w:r>
          </w:p>
        </w:tc>
      </w:tr>
      <w:tr w14:paraId="49A7CED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2" w:hRule="atLeast"/>
        </w:trPr>
        <w:tc>
          <w:tcPr>
            <w:tcW w:w="3117" w:type="dxa"/>
          </w:tcPr>
          <w:p w14:paraId="30EB0289">
            <w:pPr>
              <w:pStyle w:val="7"/>
              <w:rPr>
                <w:sz w:val="28"/>
              </w:rPr>
            </w:pPr>
          </w:p>
        </w:tc>
        <w:tc>
          <w:tcPr>
            <w:tcW w:w="3117" w:type="dxa"/>
          </w:tcPr>
          <w:p w14:paraId="4C8594F5">
            <w:pPr>
              <w:pStyle w:val="7"/>
              <w:rPr>
                <w:sz w:val="28"/>
              </w:rPr>
            </w:pPr>
          </w:p>
        </w:tc>
        <w:tc>
          <w:tcPr>
            <w:tcW w:w="3117" w:type="dxa"/>
          </w:tcPr>
          <w:p w14:paraId="1D9B6247">
            <w:pPr>
              <w:pStyle w:val="7"/>
              <w:rPr>
                <w:sz w:val="28"/>
              </w:rPr>
            </w:pPr>
          </w:p>
        </w:tc>
      </w:tr>
    </w:tbl>
    <w:p w14:paraId="005516AC">
      <w:pPr>
        <w:pStyle w:val="4"/>
        <w:spacing w:before="191"/>
      </w:pPr>
    </w:p>
    <w:p w14:paraId="2A3F5495">
      <w:pPr>
        <w:pStyle w:val="6"/>
        <w:numPr>
          <w:ilvl w:val="0"/>
          <w:numId w:val="3"/>
        </w:numPr>
        <w:tabs>
          <w:tab w:val="left" w:pos="708"/>
        </w:tabs>
        <w:spacing w:before="0" w:after="0" w:line="240" w:lineRule="auto"/>
        <w:ind w:left="708" w:right="0" w:hanging="283"/>
        <w:jc w:val="left"/>
        <w:rPr>
          <w:b/>
          <w:sz w:val="28"/>
        </w:rPr>
      </w:pPr>
      <w:r>
        <w:rPr>
          <w:b/>
          <w:sz w:val="28"/>
        </w:rPr>
        <w:t>Задание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по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работе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с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правовыми</w:t>
      </w:r>
      <w:r>
        <w:rPr>
          <w:b/>
          <w:spacing w:val="-1"/>
          <w:sz w:val="28"/>
        </w:rPr>
        <w:t xml:space="preserve"> </w:t>
      </w:r>
      <w:r>
        <w:rPr>
          <w:b/>
          <w:spacing w:val="-2"/>
          <w:sz w:val="28"/>
        </w:rPr>
        <w:t>понятиями.</w:t>
      </w:r>
    </w:p>
    <w:p w14:paraId="5C71A75F">
      <w:pPr>
        <w:spacing w:before="182"/>
        <w:ind w:left="853" w:right="0" w:firstLine="0"/>
        <w:jc w:val="left"/>
        <w:rPr>
          <w:b/>
          <w:i/>
          <w:sz w:val="28"/>
        </w:rPr>
      </w:pPr>
      <w:r>
        <w:rPr>
          <w:b/>
          <w:i/>
          <w:sz w:val="28"/>
        </w:rPr>
        <w:t>За</w:t>
      </w:r>
      <w:r>
        <w:rPr>
          <w:b/>
          <w:i/>
          <w:spacing w:val="-5"/>
          <w:sz w:val="28"/>
        </w:rPr>
        <w:t xml:space="preserve"> </w:t>
      </w:r>
      <w:r>
        <w:rPr>
          <w:b/>
          <w:i/>
          <w:sz w:val="28"/>
        </w:rPr>
        <w:t>каждый</w:t>
      </w:r>
      <w:r>
        <w:rPr>
          <w:b/>
          <w:i/>
          <w:spacing w:val="-2"/>
          <w:sz w:val="28"/>
        </w:rPr>
        <w:t xml:space="preserve"> </w:t>
      </w:r>
      <w:r>
        <w:rPr>
          <w:b/>
          <w:i/>
          <w:sz w:val="28"/>
        </w:rPr>
        <w:t>правильный</w:t>
      </w:r>
      <w:r>
        <w:rPr>
          <w:b/>
          <w:i/>
          <w:spacing w:val="-2"/>
          <w:sz w:val="28"/>
        </w:rPr>
        <w:t xml:space="preserve"> </w:t>
      </w:r>
      <w:r>
        <w:rPr>
          <w:b/>
          <w:i/>
          <w:sz w:val="28"/>
        </w:rPr>
        <w:t>ответ-5</w:t>
      </w:r>
      <w:r>
        <w:rPr>
          <w:b/>
          <w:i/>
          <w:spacing w:val="-6"/>
          <w:sz w:val="28"/>
        </w:rPr>
        <w:t xml:space="preserve"> </w:t>
      </w:r>
      <w:r>
        <w:rPr>
          <w:b/>
          <w:i/>
          <w:sz w:val="28"/>
        </w:rPr>
        <w:t>баллов.</w:t>
      </w:r>
      <w:r>
        <w:rPr>
          <w:b/>
          <w:i/>
          <w:spacing w:val="-5"/>
          <w:sz w:val="28"/>
        </w:rPr>
        <w:t xml:space="preserve"> </w:t>
      </w:r>
      <w:r>
        <w:rPr>
          <w:b/>
          <w:i/>
          <w:sz w:val="28"/>
        </w:rPr>
        <w:t>Всего</w:t>
      </w:r>
      <w:r>
        <w:rPr>
          <w:b/>
          <w:i/>
          <w:spacing w:val="-2"/>
          <w:sz w:val="28"/>
        </w:rPr>
        <w:t xml:space="preserve"> </w:t>
      </w:r>
      <w:r>
        <w:rPr>
          <w:b/>
          <w:i/>
          <w:sz w:val="28"/>
        </w:rPr>
        <w:t>за</w:t>
      </w:r>
      <w:r>
        <w:rPr>
          <w:b/>
          <w:i/>
          <w:spacing w:val="-2"/>
          <w:sz w:val="28"/>
        </w:rPr>
        <w:t xml:space="preserve"> </w:t>
      </w:r>
      <w:r>
        <w:rPr>
          <w:b/>
          <w:i/>
          <w:sz w:val="28"/>
        </w:rPr>
        <w:t>задание-10</w:t>
      </w:r>
      <w:r>
        <w:rPr>
          <w:b/>
          <w:i/>
          <w:spacing w:val="-1"/>
          <w:sz w:val="28"/>
        </w:rPr>
        <w:t xml:space="preserve"> </w:t>
      </w:r>
      <w:r>
        <w:rPr>
          <w:b/>
          <w:i/>
          <w:spacing w:val="-2"/>
          <w:sz w:val="28"/>
        </w:rPr>
        <w:t>баллов.</w:t>
      </w:r>
    </w:p>
    <w:p w14:paraId="6B5D641F">
      <w:pPr>
        <w:pStyle w:val="6"/>
        <w:numPr>
          <w:ilvl w:val="1"/>
          <w:numId w:val="3"/>
        </w:numPr>
        <w:tabs>
          <w:tab w:val="left" w:pos="915"/>
        </w:tabs>
        <w:spacing w:before="206" w:after="0" w:line="240" w:lineRule="auto"/>
        <w:ind w:left="915" w:right="0" w:hanging="490"/>
        <w:jc w:val="left"/>
        <w:rPr>
          <w:b/>
          <w:sz w:val="28"/>
        </w:rPr>
      </w:pPr>
      <w:r>
        <w:rPr>
          <w:b/>
          <w:sz w:val="28"/>
        </w:rPr>
        <w:t>Раскройте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значение</w:t>
      </w:r>
      <w:r>
        <w:rPr>
          <w:b/>
          <w:spacing w:val="-7"/>
          <w:sz w:val="28"/>
        </w:rPr>
        <w:t xml:space="preserve"> </w:t>
      </w:r>
      <w:r>
        <w:rPr>
          <w:b/>
          <w:spacing w:val="-2"/>
          <w:sz w:val="28"/>
        </w:rPr>
        <w:t>термина.</w:t>
      </w:r>
    </w:p>
    <w:p w14:paraId="0CF62682">
      <w:pPr>
        <w:pStyle w:val="6"/>
        <w:numPr>
          <w:ilvl w:val="0"/>
          <w:numId w:val="4"/>
        </w:numPr>
        <w:tabs>
          <w:tab w:val="left" w:pos="709"/>
        </w:tabs>
        <w:spacing w:before="214" w:after="0" w:line="240" w:lineRule="auto"/>
        <w:ind w:left="709" w:right="0" w:hanging="284"/>
        <w:jc w:val="left"/>
        <w:rPr>
          <w:sz w:val="28"/>
        </w:rPr>
      </w:pPr>
      <w:r>
        <w:rPr>
          <w:sz w:val="28"/>
        </w:rPr>
        <w:t>Судебный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прецедент-</w:t>
      </w:r>
    </w:p>
    <w:p w14:paraId="440E1E13">
      <w:pPr>
        <w:pStyle w:val="4"/>
        <w:spacing w:before="220"/>
        <w:rPr>
          <w:b w:val="0"/>
          <w:sz w:val="20"/>
        </w:rPr>
      </w:pPr>
      <w:r>
        <w:rPr>
          <w:b w:val="0"/>
          <w:sz w:val="20"/>
        </w:rPr>
        <mc:AlternateContent>
          <mc:Choice Requires="wps">
            <w:drawing>
              <wp:anchor distT="0" distB="0" distL="0" distR="0" simplePos="0" relativeHeight="251661312" behindDoc="1" locked="0" layoutInCell="1" allowOverlap="1">
                <wp:simplePos x="0" y="0"/>
                <wp:positionH relativeFrom="page">
                  <wp:posOffset>1079500</wp:posOffset>
                </wp:positionH>
                <wp:positionV relativeFrom="paragraph">
                  <wp:posOffset>300990</wp:posOffset>
                </wp:positionV>
                <wp:extent cx="5867400" cy="1270"/>
                <wp:effectExtent l="0" t="0" r="0" b="0"/>
                <wp:wrapTopAndBottom/>
                <wp:docPr id="2" name="Graphic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674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867400">
                              <a:moveTo>
                                <a:pt x="0" y="0"/>
                              </a:moveTo>
                              <a:lnTo>
                                <a:pt x="5867400" y="0"/>
                              </a:lnTo>
                            </a:path>
                          </a:pathLst>
                        </a:custGeom>
                        <a:ln w="7217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2" o:spid="_x0000_s1026" o:spt="100" style="position:absolute;left:0pt;margin-left:85pt;margin-top:23.7pt;height:0.1pt;width:462pt;mso-position-horizontal-relative:page;mso-wrap-distance-bottom:0pt;mso-wrap-distance-top:0pt;z-index:-251655168;mso-width-relative:page;mso-height-relative:page;" filled="f" stroked="t" coordsize="5867400,1" o:gfxdata="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" path="m0,0l5867400,0e">
                <v:fill on="f" focussize="0,0"/>
                <v:stroke weight="0.568267716535433pt" color="#000000" joinstyle="round"/>
                <v:imagedata o:title=""/>
                <o:lock v:ext="edit" aspectratio="f"/>
                <v:textbox inset="0mm,0mm,0mm,0mm"/>
                <w10:wrap type="topAndBottom"/>
              </v:shape>
            </w:pict>
          </mc:Fallback>
        </mc:AlternateContent>
      </w:r>
      <w:r>
        <w:rPr>
          <w:b w:val="0"/>
          <w:sz w:val="20"/>
        </w:rPr>
        <mc:AlternateContent>
          <mc:Choice Requires="wps">
            <w:drawing>
              <wp:anchor distT="0" distB="0" distL="0" distR="0" simplePos="0" relativeHeight="251662336" behindDoc="1" locked="0" layoutInCell="1" allowOverlap="1">
                <wp:simplePos x="0" y="0"/>
                <wp:positionH relativeFrom="page">
                  <wp:posOffset>1079500</wp:posOffset>
                </wp:positionH>
                <wp:positionV relativeFrom="paragraph">
                  <wp:posOffset>608330</wp:posOffset>
                </wp:positionV>
                <wp:extent cx="5869305" cy="1270"/>
                <wp:effectExtent l="0" t="0" r="0" b="0"/>
                <wp:wrapTopAndBottom/>
                <wp:docPr id="3" name="Graphic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6930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869305">
                              <a:moveTo>
                                <a:pt x="0" y="0"/>
                              </a:moveTo>
                              <a:lnTo>
                                <a:pt x="5868987" y="0"/>
                              </a:lnTo>
                            </a:path>
                          </a:pathLst>
                        </a:custGeom>
                        <a:ln w="7217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3" o:spid="_x0000_s1026" o:spt="100" style="position:absolute;left:0pt;margin-left:85pt;margin-top:47.9pt;height:0.1pt;width:462.15pt;mso-position-horizontal-relative:page;mso-wrap-distance-bottom:0pt;mso-wrap-distance-top:0pt;z-index:-251654144;mso-width-relative:page;mso-height-relative:page;" filled="f" stroked="t" coordsize="5869305,1" o:gfxdata="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SJNLiNkAAAAKAQAADwAA&#10;AAAAAAABACAAAAAiAAAAZHJzL2Rvd25yZXYueG1sUEsBAhQAFAAAAAgAh07iQOorqzEVAgAAegQA&#10;AA4AAAAAAAAAAQAgAAAAKAEAAGRycy9lMm9Eb2MueG1sUEsFBgAAAAAGAAYAWQEAAK8FAAAAAA==&#10;" path="m0,0l5868987,0e">
                <v:fill on="f" focussize="0,0"/>
                <v:stroke weight="0.568267716535433pt" color="#000000" joinstyle="round"/>
                <v:imagedata o:title=""/>
                <o:lock v:ext="edit" aspectratio="f"/>
                <v:textbox inset="0mm,0mm,0mm,0mm"/>
                <w10:wrap type="topAndBottom"/>
              </v:shape>
            </w:pict>
          </mc:Fallback>
        </mc:AlternateContent>
      </w:r>
      <w:r>
        <w:rPr>
          <w:b w:val="0"/>
          <w:sz w:val="20"/>
        </w:rPr>
        <mc:AlternateContent>
          <mc:Choice Requires="wps">
            <w:drawing>
              <wp:anchor distT="0" distB="0" distL="0" distR="0" simplePos="0" relativeHeight="251662336" behindDoc="1" locked="0" layoutInCell="1" allowOverlap="1">
                <wp:simplePos x="0" y="0"/>
                <wp:positionH relativeFrom="page">
                  <wp:posOffset>1079500</wp:posOffset>
                </wp:positionH>
                <wp:positionV relativeFrom="paragraph">
                  <wp:posOffset>915670</wp:posOffset>
                </wp:positionV>
                <wp:extent cx="5867400" cy="1270"/>
                <wp:effectExtent l="0" t="0" r="0" b="0"/>
                <wp:wrapTopAndBottom/>
                <wp:docPr id="4" name="Graphic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674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867400">
                              <a:moveTo>
                                <a:pt x="0" y="0"/>
                              </a:moveTo>
                              <a:lnTo>
                                <a:pt x="5867400" y="0"/>
                              </a:lnTo>
                            </a:path>
                          </a:pathLst>
                        </a:custGeom>
                        <a:ln w="7217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4" o:spid="_x0000_s1026" o:spt="100" style="position:absolute;left:0pt;margin-left:85pt;margin-top:72.1pt;height:0.1pt;width:462pt;mso-position-horizontal-relative:page;mso-wrap-distance-bottom:0pt;mso-wrap-distance-top:0pt;z-index:-251654144;mso-width-relative:page;mso-height-relative:page;" filled="f" stroked="t" coordsize="5867400,1" o:gfxdata="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" path="m0,0l5867400,0e">
                <v:fill on="f" focussize="0,0"/>
                <v:stroke weight="0.568267716535433pt" color="#000000" joinstyle="round"/>
                <v:imagedata o:title=""/>
                <o:lock v:ext="edit" aspectratio="f"/>
                <v:textbox inset="0mm,0mm,0mm,0mm"/>
                <w10:wrap type="topAndBottom"/>
              </v:shape>
            </w:pict>
          </mc:Fallback>
        </mc:AlternateContent>
      </w:r>
      <w:r>
        <w:rPr>
          <w:b w:val="0"/>
          <w:sz w:val="20"/>
        </w:rPr>
        <mc:AlternateContent>
          <mc:Choice Requires="wps">
            <w:drawing>
              <wp:anchor distT="0" distB="0" distL="0" distR="0" simplePos="0" relativeHeight="251663360" behindDoc="1" locked="0" layoutInCell="1" allowOverlap="1">
                <wp:simplePos x="0" y="0"/>
                <wp:positionH relativeFrom="page">
                  <wp:posOffset>1079500</wp:posOffset>
                </wp:positionH>
                <wp:positionV relativeFrom="paragraph">
                  <wp:posOffset>1223010</wp:posOffset>
                </wp:positionV>
                <wp:extent cx="5867400" cy="1270"/>
                <wp:effectExtent l="0" t="0" r="0" b="0"/>
                <wp:wrapTopAndBottom/>
                <wp:docPr id="5" name="Graphic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674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867400">
                              <a:moveTo>
                                <a:pt x="0" y="0"/>
                              </a:moveTo>
                              <a:lnTo>
                                <a:pt x="5867400" y="0"/>
                              </a:lnTo>
                            </a:path>
                          </a:pathLst>
                        </a:custGeom>
                        <a:ln w="7217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5" o:spid="_x0000_s1026" o:spt="100" style="position:absolute;left:0pt;margin-left:85pt;margin-top:96.3pt;height:0.1pt;width:462pt;mso-position-horizontal-relative:page;mso-wrap-distance-bottom:0pt;mso-wrap-distance-top:0pt;z-index:-251653120;mso-width-relative:page;mso-height-relative:page;" filled="f" stroked="t" coordsize="5867400,1" o:gfxdata="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" path="m0,0l5867400,0e">
                <v:fill on="f" focussize="0,0"/>
                <v:stroke weight="0.568267716535433pt" color="#000000" joinstyle="round"/>
                <v:imagedata o:title=""/>
                <o:lock v:ext="edit" aspectratio="f"/>
                <v:textbox inset="0mm,0mm,0mm,0mm"/>
                <w10:wrap type="topAndBottom"/>
              </v:shape>
            </w:pict>
          </mc:Fallback>
        </mc:AlternateContent>
      </w:r>
      <w:r>
        <w:rPr>
          <w:b w:val="0"/>
          <w:sz w:val="20"/>
        </w:rPr>
        <mc:AlternateContent>
          <mc:Choice Requires="wps">
            <w:drawing>
              <wp:anchor distT="0" distB="0" distL="0" distR="0" simplePos="0" relativeHeight="251663360" behindDoc="1" locked="0" layoutInCell="1" allowOverlap="1">
                <wp:simplePos x="0" y="0"/>
                <wp:positionH relativeFrom="page">
                  <wp:posOffset>1079500</wp:posOffset>
                </wp:positionH>
                <wp:positionV relativeFrom="paragraph">
                  <wp:posOffset>1527810</wp:posOffset>
                </wp:positionV>
                <wp:extent cx="5867400" cy="1270"/>
                <wp:effectExtent l="0" t="0" r="0" b="0"/>
                <wp:wrapTopAndBottom/>
                <wp:docPr id="6" name="Graphic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674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867400">
                              <a:moveTo>
                                <a:pt x="0" y="0"/>
                              </a:moveTo>
                              <a:lnTo>
                                <a:pt x="5867400" y="0"/>
                              </a:lnTo>
                            </a:path>
                          </a:pathLst>
                        </a:custGeom>
                        <a:ln w="7217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6" o:spid="_x0000_s1026" o:spt="100" style="position:absolute;left:0pt;margin-left:85pt;margin-top:120.3pt;height:0.1pt;width:462pt;mso-position-horizontal-relative:page;mso-wrap-distance-bottom:0pt;mso-wrap-distance-top:0pt;z-index:-251653120;mso-width-relative:page;mso-height-relative:page;" filled="f" stroked="t" coordsize="5867400,1" o:gfxdata="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" path="m0,0l5867400,0e">
                <v:fill on="f" focussize="0,0"/>
                <v:stroke weight="0.568267716535433pt" color="#000000" joinstyle="round"/>
                <v:imagedata o:title=""/>
                <o:lock v:ext="edit" aspectratio="f"/>
                <v:textbox inset="0mm,0mm,0mm,0mm"/>
                <w10:wrap type="topAndBottom"/>
              </v:shape>
            </w:pict>
          </mc:Fallback>
        </mc:AlternateContent>
      </w:r>
      <w:r>
        <w:rPr>
          <w:b w:val="0"/>
          <w:sz w:val="20"/>
        </w:rPr>
        <mc:AlternateContent>
          <mc:Choice Requires="wps">
            <w:drawing>
              <wp:anchor distT="0" distB="0" distL="0" distR="0" simplePos="0" relativeHeight="251664384" behindDoc="1" locked="0" layoutInCell="1" allowOverlap="1">
                <wp:simplePos x="0" y="0"/>
                <wp:positionH relativeFrom="page">
                  <wp:posOffset>1079500</wp:posOffset>
                </wp:positionH>
                <wp:positionV relativeFrom="paragraph">
                  <wp:posOffset>1835785</wp:posOffset>
                </wp:positionV>
                <wp:extent cx="5869305" cy="1270"/>
                <wp:effectExtent l="0" t="0" r="0" b="0"/>
                <wp:wrapTopAndBottom/>
                <wp:docPr id="7" name="Graphic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6930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869305">
                              <a:moveTo>
                                <a:pt x="0" y="0"/>
                              </a:moveTo>
                              <a:lnTo>
                                <a:pt x="5868733" y="0"/>
                              </a:lnTo>
                            </a:path>
                          </a:pathLst>
                        </a:custGeom>
                        <a:ln w="7217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7" o:spid="_x0000_s1026" o:spt="100" style="position:absolute;left:0pt;margin-left:85pt;margin-top:144.55pt;height:0.1pt;width:462.15pt;mso-position-horizontal-relative:page;mso-wrap-distance-bottom:0pt;mso-wrap-distance-top:0pt;z-index:-251652096;mso-width-relative:page;mso-height-relative:page;" filled="f" stroked="t" coordsize="5869305,1" o:gfxdata="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DUJK0V2wAAAAwBAAAP&#10;AAAAAAAAAAEAIAAAACIAAABkcnMvZG93bnJldi54bWxQSwECFAAUAAAACACHTuJAo/QvjhUCAAB6&#10;BAAADgAAAAAAAAABACAAAAAqAQAAZHJzL2Uyb0RvYy54bWxQSwUGAAAAAAYABgBZAQAAsQUAAAAA&#10;" path="m0,0l5868733,0e">
                <v:fill on="f" focussize="0,0"/>
                <v:stroke weight="0.568267716535433pt" color="#000000" joinstyle="round"/>
                <v:imagedata o:title=""/>
                <o:lock v:ext="edit" aspectratio="f"/>
                <v:textbox inset="0mm,0mm,0mm,0mm"/>
                <w10:wrap type="topAndBottom"/>
              </v:shape>
            </w:pict>
          </mc:Fallback>
        </mc:AlternateContent>
      </w:r>
    </w:p>
    <w:p w14:paraId="4E7298FC">
      <w:pPr>
        <w:pStyle w:val="4"/>
        <w:rPr>
          <w:b w:val="0"/>
          <w:sz w:val="20"/>
        </w:rPr>
      </w:pPr>
    </w:p>
    <w:p w14:paraId="197E395D">
      <w:pPr>
        <w:pStyle w:val="4"/>
        <w:rPr>
          <w:b w:val="0"/>
          <w:sz w:val="20"/>
        </w:rPr>
      </w:pPr>
    </w:p>
    <w:p w14:paraId="0523C2AF">
      <w:pPr>
        <w:pStyle w:val="4"/>
        <w:rPr>
          <w:b w:val="0"/>
          <w:sz w:val="20"/>
        </w:rPr>
      </w:pPr>
    </w:p>
    <w:p w14:paraId="3BC867CC">
      <w:pPr>
        <w:pStyle w:val="4"/>
        <w:spacing w:before="220"/>
        <w:rPr>
          <w:b w:val="0"/>
          <w:sz w:val="20"/>
        </w:rPr>
      </w:pPr>
    </w:p>
    <w:p w14:paraId="0391539A">
      <w:pPr>
        <w:pStyle w:val="4"/>
        <w:rPr>
          <w:b w:val="0"/>
          <w:sz w:val="20"/>
        </w:rPr>
      </w:pPr>
    </w:p>
    <w:p w14:paraId="0CB0F402">
      <w:pPr>
        <w:spacing w:before="158"/>
        <w:ind w:left="0" w:right="187" w:firstLine="0"/>
        <w:jc w:val="right"/>
        <w:rPr>
          <w:sz w:val="28"/>
        </w:rPr>
      </w:pPr>
      <w:r>
        <w:rPr>
          <w:spacing w:val="-10"/>
          <w:sz w:val="28"/>
        </w:rPr>
        <w:t>.</w:t>
      </w:r>
    </w:p>
    <w:p w14:paraId="2B2484AE">
      <w:pPr>
        <w:pStyle w:val="4"/>
        <w:spacing w:before="0" w:line="20" w:lineRule="exact"/>
        <w:ind w:left="425"/>
        <w:rPr>
          <w:b w:val="0"/>
          <w:sz w:val="2"/>
        </w:rPr>
      </w:pPr>
      <w:r>
        <w:rPr>
          <w:b w:val="0"/>
          <w:sz w:val="2"/>
        </w:rPr>
        <mc:AlternateContent>
          <mc:Choice Requires="wpg">
            <w:drawing>
              <wp:inline distT="0" distB="0" distL="0" distR="0">
                <wp:extent cx="5867400" cy="7620"/>
                <wp:effectExtent l="9525" t="0" r="0" b="1905"/>
                <wp:docPr id="8" name="Group 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67400" cy="7620"/>
                          <a:chOff x="0" y="0"/>
                          <a:chExt cx="5867400" cy="7620"/>
                        </a:xfrm>
                      </wpg:grpSpPr>
                      <wps:wsp>
                        <wps:cNvPr id="9" name="Graphic 9"/>
                        <wps:cNvSpPr/>
                        <wps:spPr>
                          <a:xfrm>
                            <a:off x="0" y="3608"/>
                            <a:ext cx="586740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867400">
                                <a:moveTo>
                                  <a:pt x="0" y="0"/>
                                </a:moveTo>
                                <a:lnTo>
                                  <a:pt x="5867400" y="0"/>
                                </a:lnTo>
                              </a:path>
                            </a:pathLst>
                          </a:custGeom>
                          <a:ln w="721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8" o:spid="_x0000_s1026" o:spt="203" style="height:0.6pt;width:462pt;" coordsize="5867400,7620" o:gfxdata="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">
                <o:lock v:ext="edit" aspectratio="f"/>
                <v:shape id="Graphic 9" o:spid="_x0000_s1026" o:spt="100" style="position:absolute;left:0;top:3608;height:1270;width:5867400;" filled="f" stroked="t" coordsize="5867400,1" o:gfxdata="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LH6gwrsAAADa&#10;AAAADwAAAAAAAAABACAAAAAiAAAAZHJzL2Rvd25yZXYueG1sUEsBAhQAFAAAAAgAh07iQDMvBZ47&#10;AAAAOQAAABAAAAAAAAAAAQAgAAAACgEAAGRycy9zaGFwZXhtbC54bWxQSwUGAAAAAAYABgBbAQAA&#10;tAMAAAAA&#10;" path="m0,0l5867400,0e">
                  <v:fill on="f" focussize="0,0"/>
                  <v:stroke weight="0.568267716535433pt" color="#000000" joinstyle="round"/>
                  <v:imagedata o:title=""/>
                  <o:lock v:ext="edit" aspectratio="f"/>
                  <v:textbox inset="0mm,0mm,0mm,0mm"/>
                </v:shape>
                <w10:wrap type="none"/>
                <w10:anchorlock/>
              </v:group>
            </w:pict>
          </mc:Fallback>
        </mc:AlternateContent>
      </w:r>
    </w:p>
    <w:p w14:paraId="77F83B1A">
      <w:pPr>
        <w:pStyle w:val="6"/>
        <w:numPr>
          <w:ilvl w:val="0"/>
          <w:numId w:val="4"/>
        </w:numPr>
        <w:tabs>
          <w:tab w:val="left" w:pos="709"/>
        </w:tabs>
        <w:spacing w:before="190" w:after="0" w:line="240" w:lineRule="auto"/>
        <w:ind w:left="709" w:right="0" w:hanging="284"/>
        <w:jc w:val="left"/>
        <w:rPr>
          <w:sz w:val="28"/>
        </w:rPr>
      </w:pPr>
      <w:r>
        <w:rPr>
          <w:spacing w:val="-2"/>
          <w:sz w:val="28"/>
        </w:rPr>
        <w:t>Правотворчество-</w:t>
      </w:r>
    </w:p>
    <w:p w14:paraId="4B278E31">
      <w:pPr>
        <w:pStyle w:val="4"/>
        <w:rPr>
          <w:b w:val="0"/>
          <w:sz w:val="20"/>
        </w:rPr>
      </w:pPr>
      <w:r>
        <w:rPr>
          <w:b w:val="0"/>
          <w:sz w:val="20"/>
        </w:rPr>
        <mc:AlternateContent>
          <mc:Choice Requires="wps">
            <w:drawing>
              <wp:anchor distT="0" distB="0" distL="0" distR="0" simplePos="0" relativeHeight="251665408" behindDoc="1" locked="0" layoutInCell="1" allowOverlap="1">
                <wp:simplePos x="0" y="0"/>
                <wp:positionH relativeFrom="page">
                  <wp:posOffset>1079500</wp:posOffset>
                </wp:positionH>
                <wp:positionV relativeFrom="paragraph">
                  <wp:posOffset>303530</wp:posOffset>
                </wp:positionV>
                <wp:extent cx="5867400" cy="1270"/>
                <wp:effectExtent l="0" t="0" r="0" b="0"/>
                <wp:wrapTopAndBottom/>
                <wp:docPr id="10" name="Graphic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674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867400">
                              <a:moveTo>
                                <a:pt x="0" y="0"/>
                              </a:moveTo>
                              <a:lnTo>
                                <a:pt x="5867400" y="0"/>
                              </a:lnTo>
                            </a:path>
                          </a:pathLst>
                        </a:custGeom>
                        <a:ln w="7217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10" o:spid="_x0000_s1026" o:spt="100" style="position:absolute;left:0pt;margin-left:85pt;margin-top:23.9pt;height:0.1pt;width:462pt;mso-position-horizontal-relative:page;mso-wrap-distance-bottom:0pt;mso-wrap-distance-top:0pt;z-index:-251651072;mso-width-relative:page;mso-height-relative:page;" filled="f" stroked="t" coordsize="5867400,1" o:gfxdata="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" path="m0,0l5867400,0e">
                <v:fill on="f" focussize="0,0"/>
                <v:stroke weight="0.568267716535433pt" color="#000000" joinstyle="round"/>
                <v:imagedata o:title=""/>
                <o:lock v:ext="edit" aspectratio="f"/>
                <v:textbox inset="0mm,0mm,0mm,0mm"/>
                <w10:wrap type="topAndBottom"/>
              </v:shape>
            </w:pict>
          </mc:Fallback>
        </mc:AlternateContent>
      </w:r>
      <w:r>
        <w:rPr>
          <w:b w:val="0"/>
          <w:sz w:val="20"/>
        </w:rPr>
        <mc:AlternateContent>
          <mc:Choice Requires="wps">
            <w:drawing>
              <wp:anchor distT="0" distB="0" distL="0" distR="0" simplePos="0" relativeHeight="251665408" behindDoc="1" locked="0" layoutInCell="1" allowOverlap="1">
                <wp:simplePos x="0" y="0"/>
                <wp:positionH relativeFrom="page">
                  <wp:posOffset>1079500</wp:posOffset>
                </wp:positionH>
                <wp:positionV relativeFrom="paragraph">
                  <wp:posOffset>610870</wp:posOffset>
                </wp:positionV>
                <wp:extent cx="5867400" cy="1270"/>
                <wp:effectExtent l="0" t="0" r="0" b="0"/>
                <wp:wrapTopAndBottom/>
                <wp:docPr id="11" name="Graphic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674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867400">
                              <a:moveTo>
                                <a:pt x="0" y="0"/>
                              </a:moveTo>
                              <a:lnTo>
                                <a:pt x="5867400" y="0"/>
                              </a:lnTo>
                            </a:path>
                          </a:pathLst>
                        </a:custGeom>
                        <a:ln w="7217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11" o:spid="_x0000_s1026" o:spt="100" style="position:absolute;left:0pt;margin-left:85pt;margin-top:48.1pt;height:0.1pt;width:462pt;mso-position-horizontal-relative:page;mso-wrap-distance-bottom:0pt;mso-wrap-distance-top:0pt;z-index:-251651072;mso-width-relative:page;mso-height-relative:page;" filled="f" stroked="t" coordsize="5867400,1" o:gfxdata="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" path="m0,0l5867400,0e">
                <v:fill on="f" focussize="0,0"/>
                <v:stroke weight="0.568267716535433pt" color="#000000" joinstyle="round"/>
                <v:imagedata o:title=""/>
                <o:lock v:ext="edit" aspectratio="f"/>
                <v:textbox inset="0mm,0mm,0mm,0mm"/>
                <w10:wrap type="topAndBottom"/>
              </v:shape>
            </w:pict>
          </mc:Fallback>
        </mc:AlternateContent>
      </w:r>
      <w:r>
        <w:rPr>
          <w:b w:val="0"/>
          <w:sz w:val="20"/>
        </w:rPr>
        <mc:AlternateContent>
          <mc:Choice Requires="wps">
            <w:drawing>
              <wp:anchor distT="0" distB="0" distL="0" distR="0" simplePos="0" relativeHeight="251666432" behindDoc="1" locked="0" layoutInCell="1" allowOverlap="1">
                <wp:simplePos x="0" y="0"/>
                <wp:positionH relativeFrom="page">
                  <wp:posOffset>1079500</wp:posOffset>
                </wp:positionH>
                <wp:positionV relativeFrom="paragraph">
                  <wp:posOffset>915670</wp:posOffset>
                </wp:positionV>
                <wp:extent cx="5867400" cy="1270"/>
                <wp:effectExtent l="0" t="0" r="0" b="0"/>
                <wp:wrapTopAndBottom/>
                <wp:docPr id="12" name="Graphic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674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867400">
                              <a:moveTo>
                                <a:pt x="0" y="0"/>
                              </a:moveTo>
                              <a:lnTo>
                                <a:pt x="5867400" y="0"/>
                              </a:lnTo>
                            </a:path>
                          </a:pathLst>
                        </a:custGeom>
                        <a:ln w="7217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12" o:spid="_x0000_s1026" o:spt="100" style="position:absolute;left:0pt;margin-left:85pt;margin-top:72.1pt;height:0.1pt;width:462pt;mso-position-horizontal-relative:page;mso-wrap-distance-bottom:0pt;mso-wrap-distance-top:0pt;z-index:-251650048;mso-width-relative:page;mso-height-relative:page;" filled="f" stroked="t" coordsize="5867400,1" o:gfxdata="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" path="m0,0l5867400,0e">
                <v:fill on="f" focussize="0,0"/>
                <v:stroke weight="0.568267716535433pt" color="#000000" joinstyle="round"/>
                <v:imagedata o:title=""/>
                <o:lock v:ext="edit" aspectratio="f"/>
                <v:textbox inset="0mm,0mm,0mm,0mm"/>
                <w10:wrap type="topAndBottom"/>
              </v:shape>
            </w:pict>
          </mc:Fallback>
        </mc:AlternateContent>
      </w:r>
      <w:r>
        <w:rPr>
          <w:b w:val="0"/>
          <w:sz w:val="20"/>
        </w:rPr>
        <mc:AlternateContent>
          <mc:Choice Requires="wps">
            <w:drawing>
              <wp:anchor distT="0" distB="0" distL="0" distR="0" simplePos="0" relativeHeight="251666432" behindDoc="1" locked="0" layoutInCell="1" allowOverlap="1">
                <wp:simplePos x="0" y="0"/>
                <wp:positionH relativeFrom="page">
                  <wp:posOffset>1079500</wp:posOffset>
                </wp:positionH>
                <wp:positionV relativeFrom="paragraph">
                  <wp:posOffset>1223010</wp:posOffset>
                </wp:positionV>
                <wp:extent cx="5869305" cy="1270"/>
                <wp:effectExtent l="0" t="0" r="0" b="0"/>
                <wp:wrapTopAndBottom/>
                <wp:docPr id="13" name="Graphic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6930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869305">
                              <a:moveTo>
                                <a:pt x="0" y="0"/>
                              </a:moveTo>
                              <a:lnTo>
                                <a:pt x="5868987" y="0"/>
                              </a:lnTo>
                            </a:path>
                          </a:pathLst>
                        </a:custGeom>
                        <a:ln w="7217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13" o:spid="_x0000_s1026" o:spt="100" style="position:absolute;left:0pt;margin-left:85pt;margin-top:96.3pt;height:0.1pt;width:462.15pt;mso-position-horizontal-relative:page;mso-wrap-distance-bottom:0pt;mso-wrap-distance-top:0pt;z-index:-251650048;mso-width-relative:page;mso-height-relative:page;" filled="f" stroked="t" coordsize="5869305,1" o:gfxdata="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DnmZ+72gAAAAwBAAAP&#10;AAAAAAAAAAEAIAAAACIAAABkcnMvZG93bnJldi54bWxQSwECFAAUAAAACACHTuJAvmTlghYCAAB8&#10;BAAADgAAAAAAAAABACAAAAApAQAAZHJzL2Uyb0RvYy54bWxQSwUGAAAAAAYABgBZAQAAsQUAAAAA&#10;" path="m0,0l5868987,0e">
                <v:fill on="f" focussize="0,0"/>
                <v:stroke weight="0.568267716535433pt" color="#000000" joinstyle="round"/>
                <v:imagedata o:title=""/>
                <o:lock v:ext="edit" aspectratio="f"/>
                <v:textbox inset="0mm,0mm,0mm,0mm"/>
                <w10:wrap type="topAndBottom"/>
              </v:shape>
            </w:pict>
          </mc:Fallback>
        </mc:AlternateContent>
      </w:r>
      <w:r>
        <w:rPr>
          <w:b w:val="0"/>
          <w:sz w:val="20"/>
        </w:rPr>
        <mc:AlternateContent>
          <mc:Choice Requires="wps">
            <w:drawing>
              <wp:anchor distT="0" distB="0" distL="0" distR="0" simplePos="0" relativeHeight="251667456" behindDoc="1" locked="0" layoutInCell="1" allowOverlap="1">
                <wp:simplePos x="0" y="0"/>
                <wp:positionH relativeFrom="page">
                  <wp:posOffset>1079500</wp:posOffset>
                </wp:positionH>
                <wp:positionV relativeFrom="paragraph">
                  <wp:posOffset>1530350</wp:posOffset>
                </wp:positionV>
                <wp:extent cx="5867400" cy="1270"/>
                <wp:effectExtent l="0" t="0" r="0" b="0"/>
                <wp:wrapTopAndBottom/>
                <wp:docPr id="14" name="Graphic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674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867400">
                              <a:moveTo>
                                <a:pt x="0" y="0"/>
                              </a:moveTo>
                              <a:lnTo>
                                <a:pt x="5867400" y="0"/>
                              </a:lnTo>
                            </a:path>
                          </a:pathLst>
                        </a:custGeom>
                        <a:ln w="7217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14" o:spid="_x0000_s1026" o:spt="100" style="position:absolute;left:0pt;margin-left:85pt;margin-top:120.5pt;height:0.1pt;width:462pt;mso-position-horizontal-relative:page;mso-wrap-distance-bottom:0pt;mso-wrap-distance-top:0pt;z-index:-251649024;mso-width-relative:page;mso-height-relative:page;" filled="f" stroked="t" coordsize="5867400,1" o:gfxdata="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" path="m0,0l5867400,0e">
                <v:fill on="f" focussize="0,0"/>
                <v:stroke weight="0.568267716535433pt" color="#000000" joinstyle="round"/>
                <v:imagedata o:title=""/>
                <o:lock v:ext="edit" aspectratio="f"/>
                <v:textbox inset="0mm,0mm,0mm,0mm"/>
                <w10:wrap type="topAndBottom"/>
              </v:shape>
            </w:pict>
          </mc:Fallback>
        </mc:AlternateContent>
      </w:r>
      <w:r>
        <w:rPr>
          <w:b w:val="0"/>
          <w:sz w:val="20"/>
        </w:rPr>
        <mc:AlternateContent>
          <mc:Choice Requires="wps">
            <w:drawing>
              <wp:anchor distT="0" distB="0" distL="0" distR="0" simplePos="0" relativeHeight="251667456" behindDoc="1" locked="0" layoutInCell="1" allowOverlap="1">
                <wp:simplePos x="0" y="0"/>
                <wp:positionH relativeFrom="page">
                  <wp:posOffset>1079500</wp:posOffset>
                </wp:positionH>
                <wp:positionV relativeFrom="paragraph">
                  <wp:posOffset>1837690</wp:posOffset>
                </wp:positionV>
                <wp:extent cx="5867400" cy="1270"/>
                <wp:effectExtent l="0" t="0" r="0" b="0"/>
                <wp:wrapTopAndBottom/>
                <wp:docPr id="15" name="Graphic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674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867400">
                              <a:moveTo>
                                <a:pt x="0" y="0"/>
                              </a:moveTo>
                              <a:lnTo>
                                <a:pt x="5867400" y="0"/>
                              </a:lnTo>
                            </a:path>
                          </a:pathLst>
                        </a:custGeom>
                        <a:ln w="7217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15" o:spid="_x0000_s1026" o:spt="100" style="position:absolute;left:0pt;margin-left:85pt;margin-top:144.7pt;height:0.1pt;width:462pt;mso-position-horizontal-relative:page;mso-wrap-distance-bottom:0pt;mso-wrap-distance-top:0pt;z-index:-251649024;mso-width-relative:page;mso-height-relative:page;" filled="f" stroked="t" coordsize="5867400,1" o:gfxdata="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DV/lm42QAAAAwBAAAPAAAAAAAA&#10;AAEAIAAAACIAAABkcnMvZG93bnJldi54bWxQSwECFAAUAAAACACHTuJAlJAVKhECAAB8BAAADgAA&#10;AAAAAAABACAAAAAoAQAAZHJzL2Uyb0RvYy54bWxQSwUGAAAAAAYABgBZAQAAqwUAAAAA&#10;" path="m0,0l5867400,0e">
                <v:fill on="f" focussize="0,0"/>
                <v:stroke weight="0.568267716535433pt" color="#000000" joinstyle="round"/>
                <v:imagedata o:title=""/>
                <o:lock v:ext="edit" aspectratio="f"/>
                <v:textbox inset="0mm,0mm,0mm,0mm"/>
                <w10:wrap type="topAndBottom"/>
              </v:shape>
            </w:pict>
          </mc:Fallback>
        </mc:AlternateContent>
      </w:r>
    </w:p>
    <w:p w14:paraId="75ADF7A7">
      <w:pPr>
        <w:pStyle w:val="4"/>
        <w:rPr>
          <w:b w:val="0"/>
          <w:sz w:val="20"/>
        </w:rPr>
      </w:pPr>
    </w:p>
    <w:p w14:paraId="4E2290E4">
      <w:pPr>
        <w:pStyle w:val="4"/>
        <w:spacing w:before="220"/>
        <w:rPr>
          <w:b w:val="0"/>
          <w:sz w:val="20"/>
        </w:rPr>
      </w:pPr>
    </w:p>
    <w:p w14:paraId="6FFA3F2A">
      <w:pPr>
        <w:pStyle w:val="4"/>
        <w:rPr>
          <w:b w:val="0"/>
          <w:sz w:val="20"/>
        </w:rPr>
      </w:pPr>
    </w:p>
    <w:p w14:paraId="46F12A24">
      <w:pPr>
        <w:pStyle w:val="4"/>
        <w:rPr>
          <w:b w:val="0"/>
          <w:sz w:val="20"/>
        </w:rPr>
      </w:pPr>
    </w:p>
    <w:p w14:paraId="7CC341EE">
      <w:pPr>
        <w:pStyle w:val="4"/>
        <w:rPr>
          <w:b w:val="0"/>
          <w:sz w:val="20"/>
        </w:rPr>
      </w:pPr>
    </w:p>
    <w:p w14:paraId="7AC87B02">
      <w:pPr>
        <w:spacing w:before="154"/>
        <w:ind w:left="0" w:right="187" w:firstLine="0"/>
        <w:jc w:val="right"/>
        <w:rPr>
          <w:sz w:val="28"/>
        </w:rPr>
      </w:pPr>
      <w:r>
        <w:rPr>
          <w:spacing w:val="-10"/>
          <w:sz w:val="28"/>
        </w:rPr>
        <w:t>.</w:t>
      </w:r>
    </w:p>
    <w:p w14:paraId="10FD3FD9">
      <w:pPr>
        <w:pStyle w:val="4"/>
        <w:spacing w:before="0" w:line="20" w:lineRule="exact"/>
        <w:ind w:left="425"/>
        <w:rPr>
          <w:b w:val="0"/>
          <w:sz w:val="2"/>
        </w:rPr>
      </w:pPr>
      <w:r>
        <w:rPr>
          <w:b w:val="0"/>
          <w:sz w:val="2"/>
        </w:rPr>
        <mc:AlternateContent>
          <mc:Choice Requires="wpg">
            <w:drawing>
              <wp:inline distT="0" distB="0" distL="0" distR="0">
                <wp:extent cx="5867400" cy="7620"/>
                <wp:effectExtent l="9525" t="0" r="0" b="1905"/>
                <wp:docPr id="16" name="Group 1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67400" cy="7620"/>
                          <a:chOff x="0" y="0"/>
                          <a:chExt cx="5867400" cy="7620"/>
                        </a:xfrm>
                      </wpg:grpSpPr>
                      <wps:wsp>
                        <wps:cNvPr id="17" name="Graphic 17"/>
                        <wps:cNvSpPr/>
                        <wps:spPr>
                          <a:xfrm>
                            <a:off x="0" y="3608"/>
                            <a:ext cx="586740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867400">
                                <a:moveTo>
                                  <a:pt x="0" y="0"/>
                                </a:moveTo>
                                <a:lnTo>
                                  <a:pt x="5867400" y="0"/>
                                </a:lnTo>
                              </a:path>
                            </a:pathLst>
                          </a:custGeom>
                          <a:ln w="721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6" o:spid="_x0000_s1026" o:spt="203" style="height:0.6pt;width:462pt;" coordsize="5867400,7620" o:gfxdata="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">
                <o:lock v:ext="edit" aspectratio="f"/>
                <v:shape id="Graphic 17" o:spid="_x0000_s1026" o:spt="100" style="position:absolute;left:0;top:3608;height:1270;width:5867400;" filled="f" stroked="t" coordsize="5867400,1" o:gfxdata="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MbrqeugAAANsA&#10;AAAPAAAAAAAAAAEAIAAAACIAAABkcnMvZG93bnJldi54bWxQSwECFAAUAAAACACHTuJAMy8FnjsA&#10;AAA5AAAAEAAAAAAAAAABACAAAAAJAQAAZHJzL3NoYXBleG1sLnhtbFBLBQYAAAAABgAGAFsBAACz&#10;AwAAAAA=&#10;" path="m0,0l5867400,0e">
                  <v:fill on="f" focussize="0,0"/>
                  <v:stroke weight="0.568267716535433pt" color="#000000" joinstyle="round"/>
                  <v:imagedata o:title=""/>
                  <o:lock v:ext="edit" aspectratio="f"/>
                  <v:textbox inset="0mm,0mm,0mm,0mm"/>
                </v:shape>
                <w10:wrap type="none"/>
                <w10:anchorlock/>
              </v:group>
            </w:pict>
          </mc:Fallback>
        </mc:AlternateContent>
      </w:r>
    </w:p>
    <w:p w14:paraId="6890690F">
      <w:pPr>
        <w:pStyle w:val="4"/>
        <w:spacing w:after="0" w:line="20" w:lineRule="exact"/>
        <w:rPr>
          <w:b w:val="0"/>
          <w:sz w:val="2"/>
        </w:rPr>
        <w:sectPr>
          <w:pgSz w:w="11910" w:h="16840"/>
          <w:pgMar w:top="1060" w:right="708" w:bottom="280" w:left="1275" w:header="720" w:footer="720" w:gutter="0"/>
          <w:cols w:space="720" w:num="1"/>
        </w:sectPr>
      </w:pPr>
    </w:p>
    <w:p w14:paraId="7FD244AE">
      <w:pPr>
        <w:pStyle w:val="6"/>
        <w:numPr>
          <w:ilvl w:val="1"/>
          <w:numId w:val="3"/>
        </w:numPr>
        <w:tabs>
          <w:tab w:val="left" w:pos="919"/>
        </w:tabs>
        <w:spacing w:before="75" w:after="0" w:line="240" w:lineRule="auto"/>
        <w:ind w:left="919" w:right="0" w:hanging="494"/>
        <w:jc w:val="left"/>
        <w:rPr>
          <w:rFonts w:ascii="Calibri" w:hAnsi="Calibri"/>
          <w:sz w:val="22"/>
        </w:rPr>
      </w:pPr>
      <w:r>
        <w:rPr>
          <w:b/>
          <w:sz w:val="28"/>
        </w:rPr>
        <w:t>Укажите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основные</w:t>
      </w:r>
      <w:r>
        <w:rPr>
          <w:b/>
          <w:spacing w:val="-2"/>
          <w:sz w:val="28"/>
        </w:rPr>
        <w:t xml:space="preserve"> признаки</w:t>
      </w:r>
      <w:r>
        <w:rPr>
          <w:rFonts w:ascii="Calibri" w:hAnsi="Calibri"/>
          <w:spacing w:val="-2"/>
          <w:sz w:val="22"/>
        </w:rPr>
        <w:t>.</w:t>
      </w:r>
    </w:p>
    <w:p w14:paraId="49EDA7D6">
      <w:pPr>
        <w:spacing w:before="210"/>
        <w:ind w:left="425" w:right="0" w:firstLine="0"/>
        <w:jc w:val="left"/>
        <w:rPr>
          <w:b/>
          <w:i/>
          <w:sz w:val="28"/>
        </w:rPr>
      </w:pPr>
      <w:r>
        <w:rPr>
          <w:b/>
          <w:i/>
          <w:sz w:val="28"/>
        </w:rPr>
        <w:t>За</w:t>
      </w:r>
      <w:r>
        <w:rPr>
          <w:b/>
          <w:i/>
          <w:spacing w:val="-3"/>
          <w:sz w:val="28"/>
        </w:rPr>
        <w:t xml:space="preserve"> </w:t>
      </w:r>
      <w:r>
        <w:rPr>
          <w:b/>
          <w:i/>
          <w:sz w:val="28"/>
        </w:rPr>
        <w:t>каждый</w:t>
      </w:r>
      <w:r>
        <w:rPr>
          <w:b/>
          <w:i/>
          <w:spacing w:val="-2"/>
          <w:sz w:val="28"/>
        </w:rPr>
        <w:t xml:space="preserve"> </w:t>
      </w:r>
      <w:r>
        <w:rPr>
          <w:b/>
          <w:i/>
          <w:sz w:val="28"/>
        </w:rPr>
        <w:t>правильный</w:t>
      </w:r>
      <w:r>
        <w:rPr>
          <w:b/>
          <w:i/>
          <w:spacing w:val="-2"/>
          <w:sz w:val="28"/>
        </w:rPr>
        <w:t xml:space="preserve"> </w:t>
      </w:r>
      <w:r>
        <w:rPr>
          <w:b/>
          <w:i/>
          <w:sz w:val="28"/>
        </w:rPr>
        <w:t>ответ-2</w:t>
      </w:r>
      <w:r>
        <w:rPr>
          <w:b/>
          <w:i/>
          <w:spacing w:val="-5"/>
          <w:sz w:val="28"/>
        </w:rPr>
        <w:t xml:space="preserve"> </w:t>
      </w:r>
      <w:r>
        <w:rPr>
          <w:b/>
          <w:i/>
          <w:spacing w:val="-2"/>
          <w:sz w:val="28"/>
        </w:rPr>
        <w:t>баллов.</w:t>
      </w:r>
    </w:p>
    <w:p w14:paraId="25426889">
      <w:pPr>
        <w:pStyle w:val="6"/>
        <w:numPr>
          <w:ilvl w:val="0"/>
          <w:numId w:val="5"/>
        </w:numPr>
        <w:tabs>
          <w:tab w:val="left" w:pos="635"/>
        </w:tabs>
        <w:spacing w:before="210" w:after="0" w:line="240" w:lineRule="auto"/>
        <w:ind w:left="635" w:right="0" w:hanging="210"/>
        <w:jc w:val="left"/>
        <w:rPr>
          <w:sz w:val="28"/>
        </w:rPr>
      </w:pPr>
    </w:p>
    <w:p w14:paraId="7CF2351D">
      <w:pPr>
        <w:tabs>
          <w:tab w:val="left" w:pos="9818"/>
        </w:tabs>
        <w:spacing w:before="162"/>
        <w:ind w:left="425" w:right="0" w:firstLine="0"/>
        <w:jc w:val="left"/>
        <w:rPr>
          <w:sz w:val="28"/>
        </w:rPr>
      </w:pPr>
      <w:r>
        <w:rPr>
          <w:spacing w:val="-2"/>
          <w:sz w:val="28"/>
        </w:rPr>
        <w:t>Преступление:</w:t>
      </w:r>
      <w:r>
        <w:rPr>
          <w:sz w:val="28"/>
          <w:u w:val="single"/>
        </w:rPr>
        <w:tab/>
      </w:r>
    </w:p>
    <w:p w14:paraId="34815E41">
      <w:pPr>
        <w:pStyle w:val="4"/>
        <w:spacing w:before="220"/>
        <w:rPr>
          <w:b w:val="0"/>
          <w:sz w:val="20"/>
        </w:rPr>
      </w:pPr>
      <w:r>
        <w:rPr>
          <w:b w:val="0"/>
          <w:sz w:val="20"/>
        </w:rPr>
        <mc:AlternateContent>
          <mc:Choice Requires="wps">
            <w:drawing>
              <wp:anchor distT="0" distB="0" distL="0" distR="0" simplePos="0" relativeHeight="251668480" behindDoc="1" locked="0" layoutInCell="1" allowOverlap="1">
                <wp:simplePos x="0" y="0"/>
                <wp:positionH relativeFrom="page">
                  <wp:posOffset>1079500</wp:posOffset>
                </wp:positionH>
                <wp:positionV relativeFrom="paragraph">
                  <wp:posOffset>300990</wp:posOffset>
                </wp:positionV>
                <wp:extent cx="5867400" cy="1270"/>
                <wp:effectExtent l="0" t="0" r="0" b="0"/>
                <wp:wrapTopAndBottom/>
                <wp:docPr id="18" name="Graphic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674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867400">
                              <a:moveTo>
                                <a:pt x="0" y="0"/>
                              </a:moveTo>
                              <a:lnTo>
                                <a:pt x="5867400" y="0"/>
                              </a:lnTo>
                            </a:path>
                          </a:pathLst>
                        </a:custGeom>
                        <a:ln w="7217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18" o:spid="_x0000_s1026" o:spt="100" style="position:absolute;left:0pt;margin-left:85pt;margin-top:23.7pt;height:0.1pt;width:462pt;mso-position-horizontal-relative:page;mso-wrap-distance-bottom:0pt;mso-wrap-distance-top:0pt;z-index:-251648000;mso-width-relative:page;mso-height-relative:page;" filled="f" stroked="t" coordsize="5867400,1" o:gfxdata="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" path="m0,0l5867400,0e">
                <v:fill on="f" focussize="0,0"/>
                <v:stroke weight="0.568267716535433pt" color="#000000" joinstyle="round"/>
                <v:imagedata o:title=""/>
                <o:lock v:ext="edit" aspectratio="f"/>
                <v:textbox inset="0mm,0mm,0mm,0mm"/>
                <w10:wrap type="topAndBottom"/>
              </v:shape>
            </w:pict>
          </mc:Fallback>
        </mc:AlternateContent>
      </w:r>
      <w:r>
        <w:rPr>
          <w:b w:val="0"/>
          <w:sz w:val="20"/>
        </w:rPr>
        <mc:AlternateContent>
          <mc:Choice Requires="wps">
            <w:drawing>
              <wp:anchor distT="0" distB="0" distL="0" distR="0" simplePos="0" relativeHeight="251669504" behindDoc="1" locked="0" layoutInCell="1" allowOverlap="1">
                <wp:simplePos x="0" y="0"/>
                <wp:positionH relativeFrom="page">
                  <wp:posOffset>1079500</wp:posOffset>
                </wp:positionH>
                <wp:positionV relativeFrom="paragraph">
                  <wp:posOffset>608330</wp:posOffset>
                </wp:positionV>
                <wp:extent cx="5867400" cy="1270"/>
                <wp:effectExtent l="0" t="0" r="0" b="0"/>
                <wp:wrapTopAndBottom/>
                <wp:docPr id="19" name="Graphic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674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867400">
                              <a:moveTo>
                                <a:pt x="0" y="0"/>
                              </a:moveTo>
                              <a:lnTo>
                                <a:pt x="5867400" y="0"/>
                              </a:lnTo>
                            </a:path>
                          </a:pathLst>
                        </a:custGeom>
                        <a:ln w="7217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19" o:spid="_x0000_s1026" o:spt="100" style="position:absolute;left:0pt;margin-left:85pt;margin-top:47.9pt;height:0.1pt;width:462pt;mso-position-horizontal-relative:page;mso-wrap-distance-bottom:0pt;mso-wrap-distance-top:0pt;z-index:-251646976;mso-width-relative:page;mso-height-relative:page;" filled="f" stroked="t" coordsize="5867400,1" o:gfxdata="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BwxL7L2AAAAAoBAAAPAAAAAAAA&#10;AAEAIAAAACIAAABkcnMvZG93bnJldi54bWxQSwECFAAUAAAACACHTuJAY1O7zhICAAB8BAAADgAA&#10;AAAAAAABACAAAAAnAQAAZHJzL2Uyb0RvYy54bWxQSwUGAAAAAAYABgBZAQAAqwUAAAAA&#10;" path="m0,0l5867400,0e">
                <v:fill on="f" focussize="0,0"/>
                <v:stroke weight="0.568267716535433pt" color="#000000" joinstyle="round"/>
                <v:imagedata o:title=""/>
                <o:lock v:ext="edit" aspectratio="f"/>
                <v:textbox inset="0mm,0mm,0mm,0mm"/>
                <w10:wrap type="topAndBottom"/>
              </v:shape>
            </w:pict>
          </mc:Fallback>
        </mc:AlternateContent>
      </w:r>
      <w:r>
        <w:rPr>
          <w:b w:val="0"/>
          <w:sz w:val="20"/>
        </w:rPr>
        <mc:AlternateContent>
          <mc:Choice Requires="wps">
            <w:drawing>
              <wp:anchor distT="0" distB="0" distL="0" distR="0" simplePos="0" relativeHeight="251669504" behindDoc="1" locked="0" layoutInCell="1" allowOverlap="1">
                <wp:simplePos x="0" y="0"/>
                <wp:positionH relativeFrom="page">
                  <wp:posOffset>1079500</wp:posOffset>
                </wp:positionH>
                <wp:positionV relativeFrom="paragraph">
                  <wp:posOffset>915670</wp:posOffset>
                </wp:positionV>
                <wp:extent cx="5867400" cy="1270"/>
                <wp:effectExtent l="0" t="0" r="0" b="0"/>
                <wp:wrapTopAndBottom/>
                <wp:docPr id="20" name="Graphic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674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867400">
                              <a:moveTo>
                                <a:pt x="0" y="0"/>
                              </a:moveTo>
                              <a:lnTo>
                                <a:pt x="5867400" y="0"/>
                              </a:lnTo>
                            </a:path>
                          </a:pathLst>
                        </a:custGeom>
                        <a:ln w="7217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20" o:spid="_x0000_s1026" o:spt="100" style="position:absolute;left:0pt;margin-left:85pt;margin-top:72.1pt;height:0.1pt;width:462pt;mso-position-horizontal-relative:page;mso-wrap-distance-bottom:0pt;mso-wrap-distance-top:0pt;z-index:-251646976;mso-width-relative:page;mso-height-relative:page;" filled="f" stroked="t" coordsize="5867400,1" o:gfxdata="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" path="m0,0l5867400,0e">
                <v:fill on="f" focussize="0,0"/>
                <v:stroke weight="0.568267716535433pt" color="#000000" joinstyle="round"/>
                <v:imagedata o:title=""/>
                <o:lock v:ext="edit" aspectratio="f"/>
                <v:textbox inset="0mm,0mm,0mm,0mm"/>
                <w10:wrap type="topAndBottom"/>
              </v:shape>
            </w:pict>
          </mc:Fallback>
        </mc:AlternateContent>
      </w:r>
      <w:r>
        <w:rPr>
          <w:b w:val="0"/>
          <w:sz w:val="20"/>
        </w:rPr>
        <mc:AlternateContent>
          <mc:Choice Requires="wps">
            <w:drawing>
              <wp:anchor distT="0" distB="0" distL="0" distR="0" simplePos="0" relativeHeight="251670528" behindDoc="1" locked="0" layoutInCell="1" allowOverlap="1">
                <wp:simplePos x="0" y="0"/>
                <wp:positionH relativeFrom="page">
                  <wp:posOffset>1079500</wp:posOffset>
                </wp:positionH>
                <wp:positionV relativeFrom="paragraph">
                  <wp:posOffset>1223010</wp:posOffset>
                </wp:positionV>
                <wp:extent cx="5867400" cy="1270"/>
                <wp:effectExtent l="0" t="0" r="0" b="0"/>
                <wp:wrapTopAndBottom/>
                <wp:docPr id="21" name="Graphic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674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867400">
                              <a:moveTo>
                                <a:pt x="0" y="0"/>
                              </a:moveTo>
                              <a:lnTo>
                                <a:pt x="5867337" y="0"/>
                              </a:lnTo>
                            </a:path>
                          </a:pathLst>
                        </a:custGeom>
                        <a:ln w="7217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21" o:spid="_x0000_s1026" o:spt="100" style="position:absolute;left:0pt;margin-left:85pt;margin-top:96.3pt;height:0.1pt;width:462pt;mso-position-horizontal-relative:page;mso-wrap-distance-bottom:0pt;mso-wrap-distance-top:0pt;z-index:-251645952;mso-width-relative:page;mso-height-relative:page;" filled="f" stroked="t" coordsize="5867400,1" o:gfxdata="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D1ztn+1wAAAAwBAAAPAAAA&#10;AAAAAAEAIAAAACIAAABkcnMvZG93bnJldi54bWxQSwECFAAUAAAACACHTuJATO3lHhYCAAB8BAAA&#10;DgAAAAAAAAABACAAAAAmAQAAZHJzL2Uyb0RvYy54bWxQSwUGAAAAAAYABgBZAQAArgUAAAAA&#10;" path="m0,0l5867337,0e">
                <v:fill on="f" focussize="0,0"/>
                <v:stroke weight="0.568267716535433pt" color="#000000" joinstyle="round"/>
                <v:imagedata o:title=""/>
                <o:lock v:ext="edit" aspectratio="f"/>
                <v:textbox inset="0mm,0mm,0mm,0mm"/>
                <w10:wrap type="topAndBottom"/>
              </v:shape>
            </w:pict>
          </mc:Fallback>
        </mc:AlternateContent>
      </w:r>
      <w:r>
        <w:rPr>
          <w:b w:val="0"/>
          <w:sz w:val="20"/>
        </w:rPr>
        <mc:AlternateContent>
          <mc:Choice Requires="wps">
            <w:drawing>
              <wp:anchor distT="0" distB="0" distL="0" distR="0" simplePos="0" relativeHeight="251670528" behindDoc="1" locked="0" layoutInCell="1" allowOverlap="1">
                <wp:simplePos x="0" y="0"/>
                <wp:positionH relativeFrom="page">
                  <wp:posOffset>1079500</wp:posOffset>
                </wp:positionH>
                <wp:positionV relativeFrom="paragraph">
                  <wp:posOffset>1527810</wp:posOffset>
                </wp:positionV>
                <wp:extent cx="5867400" cy="1270"/>
                <wp:effectExtent l="0" t="0" r="0" b="0"/>
                <wp:wrapTopAndBottom/>
                <wp:docPr id="22" name="Graphic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674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867400">
                              <a:moveTo>
                                <a:pt x="0" y="0"/>
                              </a:moveTo>
                              <a:lnTo>
                                <a:pt x="5867400" y="0"/>
                              </a:lnTo>
                            </a:path>
                          </a:pathLst>
                        </a:custGeom>
                        <a:ln w="7217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22" o:spid="_x0000_s1026" o:spt="100" style="position:absolute;left:0pt;margin-left:85pt;margin-top:120.3pt;height:0.1pt;width:462pt;mso-position-horizontal-relative:page;mso-wrap-distance-bottom:0pt;mso-wrap-distance-top:0pt;z-index:-251645952;mso-width-relative:page;mso-height-relative:page;" filled="f" stroked="t" coordsize="5867400,1" o:gfxdata="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D9a1Pe2QAAAAwBAAAPAAAAAAAA&#10;AAEAIAAAACIAAABkcnMvZG93bnJldi54bWxQSwECFAAUAAAACACHTuJAKy7w3BECAAB8BAAADgAA&#10;AAAAAAABACAAAAAoAQAAZHJzL2Uyb0RvYy54bWxQSwUGAAAAAAYABgBZAQAAqwUAAAAA&#10;" path="m0,0l5867400,0e">
                <v:fill on="f" focussize="0,0"/>
                <v:stroke weight="0.568267716535433pt" color="#000000" joinstyle="round"/>
                <v:imagedata o:title=""/>
                <o:lock v:ext="edit" aspectratio="f"/>
                <v:textbox inset="0mm,0mm,0mm,0mm"/>
                <w10:wrap type="topAndBottom"/>
              </v:shape>
            </w:pict>
          </mc:Fallback>
        </mc:AlternateContent>
      </w:r>
      <w:r>
        <w:rPr>
          <w:b w:val="0"/>
          <w:sz w:val="20"/>
        </w:rPr>
        <mc:AlternateContent>
          <mc:Choice Requires="wps">
            <w:drawing>
              <wp:anchor distT="0" distB="0" distL="0" distR="0" simplePos="0" relativeHeight="251671552" behindDoc="1" locked="0" layoutInCell="1" allowOverlap="1">
                <wp:simplePos x="0" y="0"/>
                <wp:positionH relativeFrom="page">
                  <wp:posOffset>1079500</wp:posOffset>
                </wp:positionH>
                <wp:positionV relativeFrom="paragraph">
                  <wp:posOffset>1835785</wp:posOffset>
                </wp:positionV>
                <wp:extent cx="5867400" cy="1270"/>
                <wp:effectExtent l="0" t="0" r="0" b="0"/>
                <wp:wrapTopAndBottom/>
                <wp:docPr id="23" name="Graphic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674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867400">
                              <a:moveTo>
                                <a:pt x="0" y="0"/>
                              </a:moveTo>
                              <a:lnTo>
                                <a:pt x="5867400" y="0"/>
                              </a:lnTo>
                            </a:path>
                          </a:pathLst>
                        </a:custGeom>
                        <a:ln w="7217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23" o:spid="_x0000_s1026" o:spt="100" style="position:absolute;left:0pt;margin-left:85pt;margin-top:144.55pt;height:0.1pt;width:462pt;mso-position-horizontal-relative:page;mso-wrap-distance-bottom:0pt;mso-wrap-distance-top:0pt;z-index:-251644928;mso-width-relative:page;mso-height-relative:page;" filled="f" stroked="t" coordsize="5867400,1" o:gfxdata="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" path="m0,0l5867400,0e">
                <v:fill on="f" focussize="0,0"/>
                <v:stroke weight="0.568267716535433pt" color="#000000" joinstyle="round"/>
                <v:imagedata o:title=""/>
                <o:lock v:ext="edit" aspectratio="f"/>
                <v:textbox inset="0mm,0mm,0mm,0mm"/>
                <w10:wrap type="topAndBottom"/>
              </v:shape>
            </w:pict>
          </mc:Fallback>
        </mc:AlternateContent>
      </w:r>
      <w:r>
        <w:rPr>
          <w:b w:val="0"/>
          <w:sz w:val="20"/>
        </w:rPr>
        <mc:AlternateContent>
          <mc:Choice Requires="wps">
            <w:drawing>
              <wp:anchor distT="0" distB="0" distL="0" distR="0" simplePos="0" relativeHeight="251671552" behindDoc="1" locked="0" layoutInCell="1" allowOverlap="1">
                <wp:simplePos x="0" y="0"/>
                <wp:positionH relativeFrom="page">
                  <wp:posOffset>1079500</wp:posOffset>
                </wp:positionH>
                <wp:positionV relativeFrom="paragraph">
                  <wp:posOffset>2143125</wp:posOffset>
                </wp:positionV>
                <wp:extent cx="5869305" cy="1270"/>
                <wp:effectExtent l="0" t="0" r="0" b="0"/>
                <wp:wrapTopAndBottom/>
                <wp:docPr id="24" name="Graphic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6930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869305">
                              <a:moveTo>
                                <a:pt x="0" y="0"/>
                              </a:moveTo>
                              <a:lnTo>
                                <a:pt x="5869241" y="0"/>
                              </a:lnTo>
                            </a:path>
                          </a:pathLst>
                        </a:custGeom>
                        <a:ln w="7217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24" o:spid="_x0000_s1026" o:spt="100" style="position:absolute;left:0pt;margin-left:85pt;margin-top:168.75pt;height:0.1pt;width:462.15pt;mso-position-horizontal-relative:page;mso-wrap-distance-bottom:0pt;mso-wrap-distance-top:0pt;z-index:-251644928;mso-width-relative:page;mso-height-relative:page;" filled="f" stroked="t" coordsize="5869305,1" o:gfxdata="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pbkNKtsAAAAMAQAA&#10;DwAAAAAAAAABACAAAAAiAAAAZHJzL2Rvd25yZXYueG1sUEsBAhQAFAAAAAgAh07iQFHzXhoWAgAA&#10;fAQAAA4AAAAAAAAAAQAgAAAAKgEAAGRycy9lMm9Eb2MueG1sUEsFBgAAAAAGAAYAWQEAALIFAAAA&#10;AA==&#10;" path="m0,0l5869241,0e">
                <v:fill on="f" focussize="0,0"/>
                <v:stroke weight="0.568267716535433pt" color="#000000" joinstyle="round"/>
                <v:imagedata o:title=""/>
                <o:lock v:ext="edit" aspectratio="f"/>
                <v:textbox inset="0mm,0mm,0mm,0mm"/>
                <w10:wrap type="topAndBottom"/>
              </v:shape>
            </w:pict>
          </mc:Fallback>
        </mc:AlternateContent>
      </w:r>
      <w:r>
        <w:rPr>
          <w:b w:val="0"/>
          <w:sz w:val="20"/>
        </w:rPr>
        <mc:AlternateContent>
          <mc:Choice Requires="wps">
            <w:drawing>
              <wp:anchor distT="0" distB="0" distL="0" distR="0" simplePos="0" relativeHeight="251672576" behindDoc="1" locked="0" layoutInCell="1" allowOverlap="1">
                <wp:simplePos x="0" y="0"/>
                <wp:positionH relativeFrom="page">
                  <wp:posOffset>1079500</wp:posOffset>
                </wp:positionH>
                <wp:positionV relativeFrom="paragraph">
                  <wp:posOffset>2450465</wp:posOffset>
                </wp:positionV>
                <wp:extent cx="5867400" cy="1270"/>
                <wp:effectExtent l="0" t="0" r="0" b="0"/>
                <wp:wrapTopAndBottom/>
                <wp:docPr id="25" name="Graphic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674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867400">
                              <a:moveTo>
                                <a:pt x="0" y="0"/>
                              </a:moveTo>
                              <a:lnTo>
                                <a:pt x="5867400" y="0"/>
                              </a:lnTo>
                            </a:path>
                          </a:pathLst>
                        </a:custGeom>
                        <a:ln w="7217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25" o:spid="_x0000_s1026" o:spt="100" style="position:absolute;left:0pt;margin-left:85pt;margin-top:192.95pt;height:0.1pt;width:462pt;mso-position-horizontal-relative:page;mso-wrap-distance-bottom:0pt;mso-wrap-distance-top:0pt;z-index:-251643904;mso-width-relative:page;mso-height-relative:page;" filled="f" stroked="t" coordsize="5867400,1" o:gfxdata="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j3QQ6NkAAAAMAQAADwAAAAAA&#10;AAABACAAAAAiAAAAZHJzL2Rvd25yZXYueG1sUEsBAhQAFAAAAAgAh07iQMvi2iISAgAAfAQAAA4A&#10;AAAAAAAAAQAgAAAAKAEAAGRycy9lMm9Eb2MueG1sUEsFBgAAAAAGAAYAWQEAAKwFAAAAAA==&#10;" path="m0,0l5867400,0e">
                <v:fill on="f" focussize="0,0"/>
                <v:stroke weight="0.568267716535433pt" color="#000000" joinstyle="round"/>
                <v:imagedata o:title=""/>
                <o:lock v:ext="edit" aspectratio="f"/>
                <v:textbox inset="0mm,0mm,0mm,0mm"/>
                <w10:wrap type="topAndBottom"/>
              </v:shape>
            </w:pict>
          </mc:Fallback>
        </mc:AlternateContent>
      </w:r>
      <w:r>
        <w:rPr>
          <w:b w:val="0"/>
          <w:sz w:val="20"/>
        </w:rPr>
        <mc:AlternateContent>
          <mc:Choice Requires="wps">
            <w:drawing>
              <wp:anchor distT="0" distB="0" distL="0" distR="0" simplePos="0" relativeHeight="251672576" behindDoc="1" locked="0" layoutInCell="1" allowOverlap="1">
                <wp:simplePos x="0" y="0"/>
                <wp:positionH relativeFrom="page">
                  <wp:posOffset>1079500</wp:posOffset>
                </wp:positionH>
                <wp:positionV relativeFrom="paragraph">
                  <wp:posOffset>2755265</wp:posOffset>
                </wp:positionV>
                <wp:extent cx="5867400" cy="1270"/>
                <wp:effectExtent l="0" t="0" r="0" b="0"/>
                <wp:wrapTopAndBottom/>
                <wp:docPr id="26" name="Graphic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674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867400">
                              <a:moveTo>
                                <a:pt x="0" y="0"/>
                              </a:moveTo>
                              <a:lnTo>
                                <a:pt x="5867400" y="0"/>
                              </a:lnTo>
                            </a:path>
                          </a:pathLst>
                        </a:custGeom>
                        <a:ln w="7217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26" o:spid="_x0000_s1026" o:spt="100" style="position:absolute;left:0pt;margin-left:85pt;margin-top:216.95pt;height:0.1pt;width:462pt;mso-position-horizontal-relative:page;mso-wrap-distance-bottom:0pt;mso-wrap-distance-top:0pt;z-index:-251643904;mso-width-relative:page;mso-height-relative:page;" filled="f" stroked="t" coordsize="5867400,1" o:gfxdata="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skCWwNoAAAAMAQAADwAAAAAA&#10;AAABACAAAAAiAAAAZHJzL2Rvd25yZXYueG1sUEsBAhQAFAAAAAgAh07iQIaQlYARAgAAfAQAAA4A&#10;AAAAAAAAAQAgAAAAKQEAAGRycy9lMm9Eb2MueG1sUEsFBgAAAAAGAAYAWQEAAKwFAAAAAA==&#10;" path="m0,0l5867400,0e">
                <v:fill on="f" focussize="0,0"/>
                <v:stroke weight="0.568267716535433pt" color="#000000" joinstyle="round"/>
                <v:imagedata o:title=""/>
                <o:lock v:ext="edit" aspectratio="f"/>
                <v:textbox inset="0mm,0mm,0mm,0mm"/>
                <w10:wrap type="topAndBottom"/>
              </v:shape>
            </w:pict>
          </mc:Fallback>
        </mc:AlternateContent>
      </w:r>
    </w:p>
    <w:p w14:paraId="5CF34D0A">
      <w:pPr>
        <w:pStyle w:val="4"/>
        <w:rPr>
          <w:b w:val="0"/>
          <w:sz w:val="20"/>
        </w:rPr>
      </w:pPr>
    </w:p>
    <w:p w14:paraId="16A334BA">
      <w:pPr>
        <w:pStyle w:val="4"/>
        <w:rPr>
          <w:b w:val="0"/>
          <w:sz w:val="20"/>
        </w:rPr>
      </w:pPr>
    </w:p>
    <w:p w14:paraId="76F1BA01">
      <w:pPr>
        <w:pStyle w:val="4"/>
        <w:rPr>
          <w:b w:val="0"/>
          <w:sz w:val="20"/>
        </w:rPr>
      </w:pPr>
    </w:p>
    <w:p w14:paraId="3FC950F8">
      <w:pPr>
        <w:pStyle w:val="4"/>
        <w:spacing w:before="220"/>
        <w:rPr>
          <w:b w:val="0"/>
          <w:sz w:val="20"/>
        </w:rPr>
      </w:pPr>
    </w:p>
    <w:p w14:paraId="3A709DC1">
      <w:pPr>
        <w:pStyle w:val="4"/>
        <w:rPr>
          <w:b w:val="0"/>
          <w:sz w:val="20"/>
        </w:rPr>
      </w:pPr>
    </w:p>
    <w:p w14:paraId="21C27F1F">
      <w:pPr>
        <w:pStyle w:val="4"/>
        <w:rPr>
          <w:b w:val="0"/>
          <w:sz w:val="20"/>
        </w:rPr>
      </w:pPr>
    </w:p>
    <w:p w14:paraId="55D5D415">
      <w:pPr>
        <w:pStyle w:val="4"/>
        <w:rPr>
          <w:b w:val="0"/>
          <w:sz w:val="20"/>
        </w:rPr>
      </w:pPr>
    </w:p>
    <w:p w14:paraId="7E4542B7">
      <w:pPr>
        <w:pStyle w:val="4"/>
        <w:spacing w:before="220"/>
        <w:rPr>
          <w:b w:val="0"/>
          <w:sz w:val="20"/>
        </w:rPr>
      </w:pPr>
    </w:p>
    <w:p w14:paraId="46BD92AA">
      <w:pPr>
        <w:spacing w:before="158"/>
        <w:ind w:left="0" w:right="187" w:firstLine="0"/>
        <w:jc w:val="right"/>
        <w:rPr>
          <w:sz w:val="28"/>
        </w:rPr>
      </w:pPr>
      <w:r>
        <w:rPr>
          <w:spacing w:val="-10"/>
          <w:sz w:val="28"/>
        </w:rPr>
        <w:t>.</w:t>
      </w:r>
    </w:p>
    <w:p w14:paraId="67F77E81">
      <w:pPr>
        <w:pStyle w:val="4"/>
        <w:spacing w:before="0" w:line="20" w:lineRule="exact"/>
        <w:ind w:left="425"/>
        <w:rPr>
          <w:b w:val="0"/>
          <w:sz w:val="2"/>
        </w:rPr>
      </w:pPr>
      <w:r>
        <w:rPr>
          <w:b w:val="0"/>
          <w:sz w:val="2"/>
        </w:rPr>
        <mc:AlternateContent>
          <mc:Choice Requires="wpg">
            <w:drawing>
              <wp:inline distT="0" distB="0" distL="0" distR="0">
                <wp:extent cx="5867400" cy="7620"/>
                <wp:effectExtent l="9525" t="0" r="0" b="1905"/>
                <wp:docPr id="27" name="Group 2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67400" cy="7620"/>
                          <a:chOff x="0" y="0"/>
                          <a:chExt cx="5867400" cy="7620"/>
                        </a:xfrm>
                      </wpg:grpSpPr>
                      <wps:wsp>
                        <wps:cNvPr id="28" name="Graphic 28"/>
                        <wps:cNvSpPr/>
                        <wps:spPr>
                          <a:xfrm>
                            <a:off x="0" y="3608"/>
                            <a:ext cx="586740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867400">
                                <a:moveTo>
                                  <a:pt x="0" y="0"/>
                                </a:moveTo>
                                <a:lnTo>
                                  <a:pt x="5867400" y="0"/>
                                </a:lnTo>
                              </a:path>
                            </a:pathLst>
                          </a:custGeom>
                          <a:ln w="721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27" o:spid="_x0000_s1026" o:spt="203" style="height:0.6pt;width:462pt;" coordsize="5867400,7620" o:gfxdata="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">
                <o:lock v:ext="edit" aspectratio="f"/>
                <v:shape id="Graphic 28" o:spid="_x0000_s1026" o:spt="100" style="position:absolute;left:0;top:3608;height:1270;width:5867400;" filled="f" stroked="t" coordsize="5867400,1" o:gfxdata="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Od5FG5AAAA2wAA&#10;AA8AAAAAAAAAAQAgAAAAIgAAAGRycy9kb3ducmV2LnhtbFBLAQIUABQAAAAIAIdO4kAzLwWeOwAA&#10;ADkAAAAQAAAAAAAAAAEAIAAAAAgBAABkcnMvc2hhcGV4bWwueG1sUEsFBgAAAAAGAAYAWwEAALID&#10;AAAAAA==&#10;" path="m0,0l5867400,0e">
                  <v:fill on="f" focussize="0,0"/>
                  <v:stroke weight="0.568267716535433pt" color="#000000" joinstyle="round"/>
                  <v:imagedata o:title=""/>
                  <o:lock v:ext="edit" aspectratio="f"/>
                  <v:textbox inset="0mm,0mm,0mm,0mm"/>
                </v:shape>
                <w10:wrap type="none"/>
                <w10:anchorlock/>
              </v:group>
            </w:pict>
          </mc:Fallback>
        </mc:AlternateContent>
      </w:r>
    </w:p>
    <w:p w14:paraId="71B9B893">
      <w:pPr>
        <w:pStyle w:val="6"/>
        <w:numPr>
          <w:ilvl w:val="0"/>
          <w:numId w:val="5"/>
        </w:numPr>
        <w:tabs>
          <w:tab w:val="left" w:pos="709"/>
        </w:tabs>
        <w:spacing w:before="190" w:after="0" w:line="240" w:lineRule="auto"/>
        <w:ind w:left="709" w:right="0" w:hanging="284"/>
        <w:jc w:val="left"/>
        <w:rPr>
          <w:sz w:val="28"/>
        </w:rPr>
      </w:pPr>
      <w:r>
        <w:rPr>
          <w:spacing w:val="-2"/>
          <w:sz w:val="28"/>
        </w:rPr>
        <w:t>Правовое</w:t>
      </w:r>
    </w:p>
    <w:p w14:paraId="6B5FFFC8">
      <w:pPr>
        <w:tabs>
          <w:tab w:val="left" w:pos="9716"/>
        </w:tabs>
        <w:spacing w:before="162"/>
        <w:ind w:left="425" w:right="0" w:firstLine="0"/>
        <w:jc w:val="left"/>
        <w:rPr>
          <w:sz w:val="28"/>
        </w:rPr>
      </w:pPr>
      <w:r>
        <w:rPr>
          <w:spacing w:val="-2"/>
          <w:sz w:val="28"/>
        </w:rPr>
        <w:t>государство:</w:t>
      </w:r>
      <w:r>
        <w:rPr>
          <w:sz w:val="28"/>
          <w:u w:val="single"/>
        </w:rPr>
        <w:tab/>
      </w:r>
    </w:p>
    <w:p w14:paraId="3D7AA014">
      <w:pPr>
        <w:pStyle w:val="4"/>
        <w:rPr>
          <w:b w:val="0"/>
          <w:sz w:val="20"/>
        </w:rPr>
      </w:pPr>
      <w:r>
        <w:rPr>
          <w:b w:val="0"/>
          <w:sz w:val="20"/>
        </w:rPr>
        <mc:AlternateContent>
          <mc:Choice Requires="wps">
            <w:drawing>
              <wp:anchor distT="0" distB="0" distL="0" distR="0" simplePos="0" relativeHeight="251673600" behindDoc="1" locked="0" layoutInCell="1" allowOverlap="1">
                <wp:simplePos x="0" y="0"/>
                <wp:positionH relativeFrom="page">
                  <wp:posOffset>1079500</wp:posOffset>
                </wp:positionH>
                <wp:positionV relativeFrom="paragraph">
                  <wp:posOffset>303530</wp:posOffset>
                </wp:positionV>
                <wp:extent cx="5867400" cy="1270"/>
                <wp:effectExtent l="0" t="0" r="0" b="0"/>
                <wp:wrapTopAndBottom/>
                <wp:docPr id="29" name="Graphic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674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867400">
                              <a:moveTo>
                                <a:pt x="0" y="0"/>
                              </a:moveTo>
                              <a:lnTo>
                                <a:pt x="5867400" y="0"/>
                              </a:lnTo>
                            </a:path>
                          </a:pathLst>
                        </a:custGeom>
                        <a:ln w="7217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29" o:spid="_x0000_s1026" o:spt="100" style="position:absolute;left:0pt;margin-left:85pt;margin-top:23.9pt;height:0.1pt;width:462pt;mso-position-horizontal-relative:page;mso-wrap-distance-bottom:0pt;mso-wrap-distance-top:0pt;z-index:-251642880;mso-width-relative:page;mso-height-relative:page;" filled="f" stroked="t" coordsize="5867400,1" o:gfxdata="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" path="m0,0l5867400,0e">
                <v:fill on="f" focussize="0,0"/>
                <v:stroke weight="0.568267716535433pt" color="#000000" joinstyle="round"/>
                <v:imagedata o:title=""/>
                <o:lock v:ext="edit" aspectratio="f"/>
                <v:textbox inset="0mm,0mm,0mm,0mm"/>
                <w10:wrap type="topAndBottom"/>
              </v:shape>
            </w:pict>
          </mc:Fallback>
        </mc:AlternateContent>
      </w:r>
      <w:r>
        <w:rPr>
          <w:b w:val="0"/>
          <w:sz w:val="20"/>
        </w:rPr>
        <mc:AlternateContent>
          <mc:Choice Requires="wps">
            <w:drawing>
              <wp:anchor distT="0" distB="0" distL="0" distR="0" simplePos="0" relativeHeight="251674624" behindDoc="1" locked="0" layoutInCell="1" allowOverlap="1">
                <wp:simplePos x="0" y="0"/>
                <wp:positionH relativeFrom="page">
                  <wp:posOffset>1079500</wp:posOffset>
                </wp:positionH>
                <wp:positionV relativeFrom="paragraph">
                  <wp:posOffset>610870</wp:posOffset>
                </wp:positionV>
                <wp:extent cx="5867400" cy="1270"/>
                <wp:effectExtent l="0" t="0" r="0" b="0"/>
                <wp:wrapTopAndBottom/>
                <wp:docPr id="30" name="Graphic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674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867400">
                              <a:moveTo>
                                <a:pt x="0" y="0"/>
                              </a:moveTo>
                              <a:lnTo>
                                <a:pt x="5867400" y="0"/>
                              </a:lnTo>
                            </a:path>
                          </a:pathLst>
                        </a:custGeom>
                        <a:ln w="7217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30" o:spid="_x0000_s1026" o:spt="100" style="position:absolute;left:0pt;margin-left:85pt;margin-top:48.1pt;height:0.1pt;width:462pt;mso-position-horizontal-relative:page;mso-wrap-distance-bottom:0pt;mso-wrap-distance-top:0pt;z-index:-251641856;mso-width-relative:page;mso-height-relative:page;" filled="f" stroked="t" coordsize="5867400,1" o:gfxdata="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" path="m0,0l5867400,0e">
                <v:fill on="f" focussize="0,0"/>
                <v:stroke weight="0.568267716535433pt" color="#000000" joinstyle="round"/>
                <v:imagedata o:title=""/>
                <o:lock v:ext="edit" aspectratio="f"/>
                <v:textbox inset="0mm,0mm,0mm,0mm"/>
                <w10:wrap type="topAndBottom"/>
              </v:shape>
            </w:pict>
          </mc:Fallback>
        </mc:AlternateContent>
      </w:r>
      <w:r>
        <w:rPr>
          <w:b w:val="0"/>
          <w:sz w:val="20"/>
        </w:rPr>
        <mc:AlternateContent>
          <mc:Choice Requires="wps">
            <w:drawing>
              <wp:anchor distT="0" distB="0" distL="0" distR="0" simplePos="0" relativeHeight="251674624" behindDoc="1" locked="0" layoutInCell="1" allowOverlap="1">
                <wp:simplePos x="0" y="0"/>
                <wp:positionH relativeFrom="page">
                  <wp:posOffset>1079500</wp:posOffset>
                </wp:positionH>
                <wp:positionV relativeFrom="paragraph">
                  <wp:posOffset>916305</wp:posOffset>
                </wp:positionV>
                <wp:extent cx="5867400" cy="1270"/>
                <wp:effectExtent l="0" t="0" r="0" b="0"/>
                <wp:wrapTopAndBottom/>
                <wp:docPr id="31" name="Graphic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674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867400">
                              <a:moveTo>
                                <a:pt x="0" y="0"/>
                              </a:moveTo>
                              <a:lnTo>
                                <a:pt x="5867400" y="0"/>
                              </a:lnTo>
                            </a:path>
                          </a:pathLst>
                        </a:custGeom>
                        <a:ln w="7217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31" o:spid="_x0000_s1026" o:spt="100" style="position:absolute;left:0pt;margin-left:85pt;margin-top:72.15pt;height:0.1pt;width:462pt;mso-position-horizontal-relative:page;mso-wrap-distance-bottom:0pt;mso-wrap-distance-top:0pt;z-index:-251641856;mso-width-relative:page;mso-height-relative:page;" filled="f" stroked="t" coordsize="5867400,1" o:gfxdata="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" path="m0,0l5867400,0e">
                <v:fill on="f" focussize="0,0"/>
                <v:stroke weight="0.568267716535433pt" color="#000000" joinstyle="round"/>
                <v:imagedata o:title=""/>
                <o:lock v:ext="edit" aspectratio="f"/>
                <v:textbox inset="0mm,0mm,0mm,0mm"/>
                <w10:wrap type="topAndBottom"/>
              </v:shape>
            </w:pict>
          </mc:Fallback>
        </mc:AlternateContent>
      </w:r>
      <w:r>
        <w:rPr>
          <w:b w:val="0"/>
          <w:sz w:val="20"/>
        </w:rPr>
        <mc:AlternateContent>
          <mc:Choice Requires="wps">
            <w:drawing>
              <wp:anchor distT="0" distB="0" distL="0" distR="0" simplePos="0" relativeHeight="251675648" behindDoc="1" locked="0" layoutInCell="1" allowOverlap="1">
                <wp:simplePos x="0" y="0"/>
                <wp:positionH relativeFrom="page">
                  <wp:posOffset>1079500</wp:posOffset>
                </wp:positionH>
                <wp:positionV relativeFrom="paragraph">
                  <wp:posOffset>1223645</wp:posOffset>
                </wp:positionV>
                <wp:extent cx="5868670" cy="1270"/>
                <wp:effectExtent l="0" t="0" r="0" b="0"/>
                <wp:wrapTopAndBottom/>
                <wp:docPr id="32" name="Graphic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6867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868670">
                              <a:moveTo>
                                <a:pt x="0" y="0"/>
                              </a:moveTo>
                              <a:lnTo>
                                <a:pt x="5868352" y="0"/>
                              </a:lnTo>
                            </a:path>
                          </a:pathLst>
                        </a:custGeom>
                        <a:ln w="7217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32" o:spid="_x0000_s1026" o:spt="100" style="position:absolute;left:0pt;margin-left:85pt;margin-top:96.35pt;height:0.1pt;width:462.1pt;mso-position-horizontal-relative:page;mso-wrap-distance-bottom:0pt;mso-wrap-distance-top:0pt;z-index:-251640832;mso-width-relative:page;mso-height-relative:page;" filled="f" stroked="t" coordsize="5868670,1" o:gfxdata="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BG2HLL1wAAAAwBAAAPAAAAAAAA&#10;AAEAIAAAACIAAABkcnMvZG93bnJldi54bWxQSwECFAAUAAAACACHTuJAcgnOOxMCAAB8BAAADgAA&#10;AAAAAAABACAAAAAmAQAAZHJzL2Uyb0RvYy54bWxQSwUGAAAAAAYABgBZAQAAqwUAAAAA&#10;" path="m0,0l5868352,0e">
                <v:fill on="f" focussize="0,0"/>
                <v:stroke weight="0.568267716535433pt" color="#000000" joinstyle="round"/>
                <v:imagedata o:title=""/>
                <o:lock v:ext="edit" aspectratio="f"/>
                <v:textbox inset="0mm,0mm,0mm,0mm"/>
                <w10:wrap type="topAndBottom"/>
              </v:shape>
            </w:pict>
          </mc:Fallback>
        </mc:AlternateContent>
      </w:r>
      <w:r>
        <w:rPr>
          <w:b w:val="0"/>
          <w:sz w:val="20"/>
        </w:rPr>
        <mc:AlternateContent>
          <mc:Choice Requires="wps">
            <w:drawing>
              <wp:anchor distT="0" distB="0" distL="0" distR="0" simplePos="0" relativeHeight="251675648" behindDoc="1" locked="0" layoutInCell="1" allowOverlap="1">
                <wp:simplePos x="0" y="0"/>
                <wp:positionH relativeFrom="page">
                  <wp:posOffset>1079500</wp:posOffset>
                </wp:positionH>
                <wp:positionV relativeFrom="paragraph">
                  <wp:posOffset>1530985</wp:posOffset>
                </wp:positionV>
                <wp:extent cx="5867400" cy="1270"/>
                <wp:effectExtent l="0" t="0" r="0" b="0"/>
                <wp:wrapTopAndBottom/>
                <wp:docPr id="33" name="Graphic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674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867400">
                              <a:moveTo>
                                <a:pt x="0" y="0"/>
                              </a:moveTo>
                              <a:lnTo>
                                <a:pt x="5867400" y="0"/>
                              </a:lnTo>
                            </a:path>
                          </a:pathLst>
                        </a:custGeom>
                        <a:ln w="7217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33" o:spid="_x0000_s1026" o:spt="100" style="position:absolute;left:0pt;margin-left:85pt;margin-top:120.55pt;height:0.1pt;width:462pt;mso-position-horizontal-relative:page;mso-wrap-distance-bottom:0pt;mso-wrap-distance-top:0pt;z-index:-251640832;mso-width-relative:page;mso-height-relative:page;" filled="f" stroked="t" coordsize="5867400,1" o:gfxdata="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Ej0SSdkAAAAMAQAADwAAAAAA&#10;AAABACAAAAAiAAAAZHJzL2Rvd25yZXYueG1sUEsBAhQAFAAAAAgAh07iQBosXwwSAgAAfAQAAA4A&#10;AAAAAAAAAQAgAAAAKAEAAGRycy9lMm9Eb2MueG1sUEsFBgAAAAAGAAYAWQEAAKwFAAAAAA==&#10;" path="m0,0l5867400,0e">
                <v:fill on="f" focussize="0,0"/>
                <v:stroke weight="0.568267716535433pt" color="#000000" joinstyle="round"/>
                <v:imagedata o:title=""/>
                <o:lock v:ext="edit" aspectratio="f"/>
                <v:textbox inset="0mm,0mm,0mm,0mm"/>
                <w10:wrap type="topAndBottom"/>
              </v:shape>
            </w:pict>
          </mc:Fallback>
        </mc:AlternateContent>
      </w:r>
      <w:r>
        <w:rPr>
          <w:b w:val="0"/>
          <w:sz w:val="20"/>
        </w:rPr>
        <mc:AlternateContent>
          <mc:Choice Requires="wps">
            <w:drawing>
              <wp:anchor distT="0" distB="0" distL="0" distR="0" simplePos="0" relativeHeight="251676672" behindDoc="1" locked="0" layoutInCell="1" allowOverlap="1">
                <wp:simplePos x="0" y="0"/>
                <wp:positionH relativeFrom="page">
                  <wp:posOffset>1079500</wp:posOffset>
                </wp:positionH>
                <wp:positionV relativeFrom="paragraph">
                  <wp:posOffset>1838325</wp:posOffset>
                </wp:positionV>
                <wp:extent cx="5867400" cy="1270"/>
                <wp:effectExtent l="0" t="0" r="0" b="0"/>
                <wp:wrapTopAndBottom/>
                <wp:docPr id="34" name="Graphic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674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867400">
                              <a:moveTo>
                                <a:pt x="0" y="0"/>
                              </a:moveTo>
                              <a:lnTo>
                                <a:pt x="5867400" y="0"/>
                              </a:lnTo>
                            </a:path>
                          </a:pathLst>
                        </a:custGeom>
                        <a:ln w="7217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34" o:spid="_x0000_s1026" o:spt="100" style="position:absolute;left:0pt;margin-left:85pt;margin-top:144.75pt;height:0.1pt;width:462pt;mso-position-horizontal-relative:page;mso-wrap-distance-bottom:0pt;mso-wrap-distance-top:0pt;z-index:-251639808;mso-width-relative:page;mso-height-relative:page;" filled="f" stroked="t" coordsize="5867400,1" o:gfxdata="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b4Mz4tkAAAAMAQAADwAAAAAA&#10;AAABACAAAAAiAAAAZHJzL2Rvd25yZXYueG1sUEsBAhQAFAAAAAgAh07iQPrgdfISAgAAfAQAAA4A&#10;AAAAAAAAAQAgAAAAKAEAAGRycy9lMm9Eb2MueG1sUEsFBgAAAAAGAAYAWQEAAKwFAAAAAA==&#10;" path="m0,0l5867400,0e">
                <v:fill on="f" focussize="0,0"/>
                <v:stroke weight="0.568267716535433pt" color="#000000" joinstyle="round"/>
                <v:imagedata o:title=""/>
                <o:lock v:ext="edit" aspectratio="f"/>
                <v:textbox inset="0mm,0mm,0mm,0mm"/>
                <w10:wrap type="topAndBottom"/>
              </v:shape>
            </w:pict>
          </mc:Fallback>
        </mc:AlternateContent>
      </w:r>
      <w:r>
        <w:rPr>
          <w:b w:val="0"/>
          <w:sz w:val="20"/>
        </w:rPr>
        <mc:AlternateContent>
          <mc:Choice Requires="wps">
            <w:drawing>
              <wp:anchor distT="0" distB="0" distL="0" distR="0" simplePos="0" relativeHeight="251676672" behindDoc="1" locked="0" layoutInCell="1" allowOverlap="1">
                <wp:simplePos x="0" y="0"/>
                <wp:positionH relativeFrom="page">
                  <wp:posOffset>1079500</wp:posOffset>
                </wp:positionH>
                <wp:positionV relativeFrom="paragraph">
                  <wp:posOffset>2143125</wp:posOffset>
                </wp:positionV>
                <wp:extent cx="5867400" cy="1270"/>
                <wp:effectExtent l="0" t="0" r="0" b="0"/>
                <wp:wrapTopAndBottom/>
                <wp:docPr id="35" name="Graphic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674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867400">
                              <a:moveTo>
                                <a:pt x="0" y="0"/>
                              </a:moveTo>
                              <a:lnTo>
                                <a:pt x="5867400" y="0"/>
                              </a:lnTo>
                            </a:path>
                          </a:pathLst>
                        </a:custGeom>
                        <a:ln w="7217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35" o:spid="_x0000_s1026" o:spt="100" style="position:absolute;left:0pt;margin-left:85pt;margin-top:168.75pt;height:0.1pt;width:462pt;mso-position-horizontal-relative:page;mso-wrap-distance-bottom:0pt;mso-wrap-distance-top:0pt;z-index:-251639808;mso-width-relative:page;mso-height-relative:page;" filled="f" stroked="t" coordsize="5867400,1" o:gfxdata="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t+5Lb9kAAAAMAQAADwAAAAAA&#10;AAABACAAAAAiAAAAZHJzL2Rvd25yZXYueG1sUEsBAhQAFAAAAAgAh07iQMHOsJMSAgAAfAQAAA4A&#10;AAAAAAAAAQAgAAAAKAEAAGRycy9lMm9Eb2MueG1sUEsFBgAAAAAGAAYAWQEAAKwFAAAAAA==&#10;" path="m0,0l5867400,0e">
                <v:fill on="f" focussize="0,0"/>
                <v:stroke weight="0.568267716535433pt" color="#000000" joinstyle="round"/>
                <v:imagedata o:title=""/>
                <o:lock v:ext="edit" aspectratio="f"/>
                <v:textbox inset="0mm,0mm,0mm,0mm"/>
                <w10:wrap type="topAndBottom"/>
              </v:shape>
            </w:pict>
          </mc:Fallback>
        </mc:AlternateContent>
      </w:r>
      <w:r>
        <w:rPr>
          <w:b w:val="0"/>
          <w:sz w:val="20"/>
        </w:rPr>
        <mc:AlternateContent>
          <mc:Choice Requires="wps">
            <w:drawing>
              <wp:anchor distT="0" distB="0" distL="0" distR="0" simplePos="0" relativeHeight="251677696" behindDoc="1" locked="0" layoutInCell="1" allowOverlap="1">
                <wp:simplePos x="0" y="0"/>
                <wp:positionH relativeFrom="page">
                  <wp:posOffset>1079500</wp:posOffset>
                </wp:positionH>
                <wp:positionV relativeFrom="paragraph">
                  <wp:posOffset>2450465</wp:posOffset>
                </wp:positionV>
                <wp:extent cx="5868670" cy="1270"/>
                <wp:effectExtent l="0" t="0" r="0" b="0"/>
                <wp:wrapTopAndBottom/>
                <wp:docPr id="36" name="Graphic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6867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868670">
                              <a:moveTo>
                                <a:pt x="0" y="0"/>
                              </a:moveTo>
                              <a:lnTo>
                                <a:pt x="5868098" y="0"/>
                              </a:lnTo>
                            </a:path>
                          </a:pathLst>
                        </a:custGeom>
                        <a:ln w="7217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36" o:spid="_x0000_s1026" o:spt="100" style="position:absolute;left:0pt;margin-left:85pt;margin-top:192.95pt;height:0.1pt;width:462.1pt;mso-position-horizontal-relative:page;mso-wrap-distance-bottom:0pt;mso-wrap-distance-top:0pt;z-index:-251638784;mso-width-relative:page;mso-height-relative:page;" filled="f" stroked="t" coordsize="5868670,1" o:gfxdata="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hh/Rh9gAAAAMAQAADwAAAAAA&#10;AAABACAAAAAiAAAAZHJzL2Rvd25yZXYueG1sUEsBAhQAFAAAAAgAh07iQG/H2nsTAgAAfAQAAA4A&#10;AAAAAAAAAQAgAAAAJwEAAGRycy9lMm9Eb2MueG1sUEsFBgAAAAAGAAYAWQEAAKwFAAAAAA==&#10;" path="m0,0l5868098,0e">
                <v:fill on="f" focussize="0,0"/>
                <v:stroke weight="0.568267716535433pt" color="#000000" joinstyle="round"/>
                <v:imagedata o:title=""/>
                <o:lock v:ext="edit" aspectratio="f"/>
                <v:textbox inset="0mm,0mm,0mm,0mm"/>
                <w10:wrap type="topAndBottom"/>
              </v:shape>
            </w:pict>
          </mc:Fallback>
        </mc:AlternateContent>
      </w:r>
      <w:r>
        <w:rPr>
          <w:b w:val="0"/>
          <w:sz w:val="20"/>
        </w:rPr>
        <mc:AlternateContent>
          <mc:Choice Requires="wps">
            <w:drawing>
              <wp:anchor distT="0" distB="0" distL="0" distR="0" simplePos="0" relativeHeight="251677696" behindDoc="1" locked="0" layoutInCell="1" allowOverlap="1">
                <wp:simplePos x="0" y="0"/>
                <wp:positionH relativeFrom="page">
                  <wp:posOffset>1079500</wp:posOffset>
                </wp:positionH>
                <wp:positionV relativeFrom="paragraph">
                  <wp:posOffset>2757805</wp:posOffset>
                </wp:positionV>
                <wp:extent cx="5867400" cy="1270"/>
                <wp:effectExtent l="0" t="0" r="0" b="0"/>
                <wp:wrapTopAndBottom/>
                <wp:docPr id="37" name="Graphic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674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867400">
                              <a:moveTo>
                                <a:pt x="0" y="0"/>
                              </a:moveTo>
                              <a:lnTo>
                                <a:pt x="5867400" y="0"/>
                              </a:lnTo>
                            </a:path>
                          </a:pathLst>
                        </a:custGeom>
                        <a:ln w="7217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37" o:spid="_x0000_s1026" o:spt="100" style="position:absolute;left:0pt;margin-left:85pt;margin-top:217.15pt;height:0.1pt;width:462pt;mso-position-horizontal-relative:page;mso-wrap-distance-bottom:0pt;mso-wrap-distance-top:0pt;z-index:-251638784;mso-width-relative:page;mso-height-relative:page;" filled="f" stroked="t" coordsize="5867400,1" o:gfxdata="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" path="m0,0l5867400,0e">
                <v:fill on="f" focussize="0,0"/>
                <v:stroke weight="0.568267716535433pt" color="#000000" joinstyle="round"/>
                <v:imagedata o:title=""/>
                <o:lock v:ext="edit" aspectratio="f"/>
                <v:textbox inset="0mm,0mm,0mm,0mm"/>
                <w10:wrap type="topAndBottom"/>
              </v:shape>
            </w:pict>
          </mc:Fallback>
        </mc:AlternateContent>
      </w:r>
    </w:p>
    <w:p w14:paraId="790464AA">
      <w:pPr>
        <w:pStyle w:val="4"/>
        <w:rPr>
          <w:b w:val="0"/>
          <w:sz w:val="20"/>
        </w:rPr>
      </w:pPr>
    </w:p>
    <w:p w14:paraId="74EA90A6">
      <w:pPr>
        <w:pStyle w:val="4"/>
        <w:spacing w:before="220"/>
        <w:rPr>
          <w:b w:val="0"/>
          <w:sz w:val="20"/>
        </w:rPr>
      </w:pPr>
    </w:p>
    <w:p w14:paraId="2150182A">
      <w:pPr>
        <w:pStyle w:val="4"/>
        <w:rPr>
          <w:b w:val="0"/>
          <w:sz w:val="20"/>
        </w:rPr>
      </w:pPr>
    </w:p>
    <w:p w14:paraId="2C4C0765">
      <w:pPr>
        <w:pStyle w:val="4"/>
        <w:rPr>
          <w:b w:val="0"/>
          <w:sz w:val="20"/>
        </w:rPr>
      </w:pPr>
    </w:p>
    <w:p w14:paraId="69F6735D">
      <w:pPr>
        <w:pStyle w:val="4"/>
        <w:rPr>
          <w:b w:val="0"/>
          <w:sz w:val="20"/>
        </w:rPr>
      </w:pPr>
    </w:p>
    <w:p w14:paraId="7A7F7250">
      <w:pPr>
        <w:pStyle w:val="4"/>
        <w:spacing w:before="220"/>
        <w:rPr>
          <w:b w:val="0"/>
          <w:sz w:val="20"/>
        </w:rPr>
      </w:pPr>
    </w:p>
    <w:p w14:paraId="46A14980">
      <w:pPr>
        <w:pStyle w:val="4"/>
        <w:rPr>
          <w:b w:val="0"/>
          <w:sz w:val="20"/>
        </w:rPr>
      </w:pPr>
    </w:p>
    <w:p w14:paraId="0F584E81">
      <w:pPr>
        <w:pStyle w:val="4"/>
        <w:rPr>
          <w:b w:val="0"/>
          <w:sz w:val="20"/>
        </w:rPr>
      </w:pPr>
    </w:p>
    <w:p w14:paraId="4ECB8C74">
      <w:pPr>
        <w:spacing w:before="154"/>
        <w:ind w:left="0" w:right="187" w:firstLine="0"/>
        <w:jc w:val="right"/>
        <w:rPr>
          <w:sz w:val="28"/>
        </w:rPr>
      </w:pPr>
      <w:r>
        <w:rPr>
          <w:spacing w:val="-10"/>
          <w:sz w:val="28"/>
        </w:rPr>
        <w:t>.</w:t>
      </w:r>
    </w:p>
    <w:p w14:paraId="3AD8BC67">
      <w:pPr>
        <w:pStyle w:val="4"/>
        <w:spacing w:before="0" w:line="20" w:lineRule="exact"/>
        <w:ind w:left="425"/>
        <w:rPr>
          <w:b w:val="0"/>
          <w:sz w:val="2"/>
        </w:rPr>
      </w:pPr>
      <w:r>
        <w:rPr>
          <w:b w:val="0"/>
          <w:sz w:val="2"/>
        </w:rPr>
        <mc:AlternateContent>
          <mc:Choice Requires="wpg">
            <w:drawing>
              <wp:inline distT="0" distB="0" distL="0" distR="0">
                <wp:extent cx="5867400" cy="7620"/>
                <wp:effectExtent l="9525" t="0" r="0" b="1905"/>
                <wp:docPr id="38" name="Group 3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67400" cy="7620"/>
                          <a:chOff x="0" y="0"/>
                          <a:chExt cx="5867400" cy="7620"/>
                        </a:xfrm>
                      </wpg:grpSpPr>
                      <wps:wsp>
                        <wps:cNvPr id="39" name="Graphic 39"/>
                        <wps:cNvSpPr/>
                        <wps:spPr>
                          <a:xfrm>
                            <a:off x="0" y="3608"/>
                            <a:ext cx="586740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867400">
                                <a:moveTo>
                                  <a:pt x="0" y="0"/>
                                </a:moveTo>
                                <a:lnTo>
                                  <a:pt x="5867400" y="0"/>
                                </a:lnTo>
                              </a:path>
                            </a:pathLst>
                          </a:custGeom>
                          <a:ln w="721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38" o:spid="_x0000_s1026" o:spt="203" style="height:0.6pt;width:462pt;" coordsize="5867400,7620" o:gfxdata="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">
                <o:lock v:ext="edit" aspectratio="f"/>
                <v:shape id="Graphic 39" o:spid="_x0000_s1026" o:spt="100" style="position:absolute;left:0;top:3608;height:1270;width:5867400;" filled="f" stroked="t" coordsize="5867400,1" o:gfxdata="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ZCNcXvQAA&#10;ANsAAAAPAAAAAAAAAAEAIAAAACIAAABkcnMvZG93bnJldi54bWxQSwECFAAUAAAACACHTuJAMy8F&#10;njsAAAA5AAAAEAAAAAAAAAABACAAAAAMAQAAZHJzL3NoYXBleG1sLnhtbFBLBQYAAAAABgAGAFsB&#10;AAC2AwAAAAA=&#10;" path="m0,0l5867400,0e">
                  <v:fill on="f" focussize="0,0"/>
                  <v:stroke weight="0.568267716535433pt" color="#000000" joinstyle="round"/>
                  <v:imagedata o:title=""/>
                  <o:lock v:ext="edit" aspectratio="f"/>
                  <v:textbox inset="0mm,0mm,0mm,0mm"/>
                </v:shape>
                <w10:wrap type="none"/>
                <w10:anchorlock/>
              </v:group>
            </w:pict>
          </mc:Fallback>
        </mc:AlternateContent>
      </w:r>
    </w:p>
    <w:p w14:paraId="785CF3FA">
      <w:pPr>
        <w:pStyle w:val="4"/>
        <w:spacing w:after="0" w:line="20" w:lineRule="exact"/>
        <w:rPr>
          <w:b w:val="0"/>
          <w:sz w:val="2"/>
        </w:rPr>
        <w:sectPr>
          <w:pgSz w:w="11910" w:h="16840"/>
          <w:pgMar w:top="1040" w:right="708" w:bottom="280" w:left="1275" w:header="720" w:footer="720" w:gutter="0"/>
          <w:cols w:space="720" w:num="1"/>
        </w:sectPr>
      </w:pPr>
    </w:p>
    <w:p w14:paraId="73267BC5">
      <w:pPr>
        <w:pStyle w:val="6"/>
        <w:numPr>
          <w:ilvl w:val="0"/>
          <w:numId w:val="6"/>
        </w:numPr>
        <w:tabs>
          <w:tab w:val="left" w:pos="708"/>
        </w:tabs>
        <w:spacing w:before="59" w:after="0" w:line="240" w:lineRule="auto"/>
        <w:ind w:left="708" w:right="0" w:hanging="283"/>
        <w:jc w:val="left"/>
        <w:rPr>
          <w:b/>
          <w:sz w:val="28"/>
        </w:rPr>
      </w:pPr>
      <w:r>
        <w:rPr>
          <w:b/>
          <w:sz w:val="28"/>
        </w:rPr>
        <w:t>Задание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по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работе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с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предложенными</w:t>
      </w:r>
      <w:r>
        <w:rPr>
          <w:b/>
          <w:spacing w:val="-4"/>
          <w:sz w:val="28"/>
        </w:rPr>
        <w:t xml:space="preserve"> </w:t>
      </w:r>
      <w:r>
        <w:rPr>
          <w:b/>
          <w:spacing w:val="-2"/>
          <w:sz w:val="28"/>
        </w:rPr>
        <w:t>текстами.</w:t>
      </w:r>
    </w:p>
    <w:p w14:paraId="4AAB6DE5">
      <w:pPr>
        <w:spacing w:before="26"/>
        <w:ind w:left="425" w:right="0" w:firstLine="0"/>
        <w:jc w:val="left"/>
        <w:rPr>
          <w:b/>
          <w:i/>
          <w:sz w:val="28"/>
        </w:rPr>
      </w:pPr>
      <w:r>
        <w:rPr>
          <w:b/>
          <w:i/>
          <w:sz w:val="28"/>
        </w:rPr>
        <w:t>За</w:t>
      </w:r>
      <w:r>
        <w:rPr>
          <w:b/>
          <w:i/>
          <w:spacing w:val="-3"/>
          <w:sz w:val="28"/>
        </w:rPr>
        <w:t xml:space="preserve"> </w:t>
      </w:r>
      <w:r>
        <w:rPr>
          <w:b/>
          <w:i/>
          <w:sz w:val="28"/>
        </w:rPr>
        <w:t>каждый</w:t>
      </w:r>
      <w:r>
        <w:rPr>
          <w:b/>
          <w:i/>
          <w:spacing w:val="1"/>
          <w:sz w:val="28"/>
        </w:rPr>
        <w:t xml:space="preserve"> </w:t>
      </w:r>
      <w:r>
        <w:rPr>
          <w:b/>
          <w:i/>
          <w:sz w:val="28"/>
        </w:rPr>
        <w:t>правильное</w:t>
      </w:r>
      <w:r>
        <w:rPr>
          <w:b/>
          <w:i/>
          <w:spacing w:val="-6"/>
          <w:sz w:val="28"/>
        </w:rPr>
        <w:t xml:space="preserve"> </w:t>
      </w:r>
      <w:r>
        <w:rPr>
          <w:b/>
          <w:i/>
          <w:sz w:val="28"/>
        </w:rPr>
        <w:t>задание -3</w:t>
      </w:r>
      <w:r>
        <w:rPr>
          <w:b/>
          <w:i/>
          <w:spacing w:val="-2"/>
          <w:sz w:val="28"/>
        </w:rPr>
        <w:t xml:space="preserve"> </w:t>
      </w:r>
      <w:r>
        <w:rPr>
          <w:b/>
          <w:i/>
          <w:sz w:val="28"/>
        </w:rPr>
        <w:t>балла.</w:t>
      </w:r>
      <w:r>
        <w:rPr>
          <w:b/>
          <w:i/>
          <w:spacing w:val="-3"/>
          <w:sz w:val="28"/>
        </w:rPr>
        <w:t xml:space="preserve"> </w:t>
      </w:r>
      <w:r>
        <w:rPr>
          <w:b/>
          <w:i/>
          <w:sz w:val="28"/>
        </w:rPr>
        <w:t>Всего</w:t>
      </w:r>
      <w:r>
        <w:rPr>
          <w:b/>
          <w:i/>
          <w:spacing w:val="-6"/>
          <w:sz w:val="28"/>
        </w:rPr>
        <w:t xml:space="preserve"> </w:t>
      </w:r>
      <w:r>
        <w:rPr>
          <w:b/>
          <w:i/>
          <w:sz w:val="28"/>
        </w:rPr>
        <w:t>за</w:t>
      </w:r>
      <w:r>
        <w:rPr>
          <w:b/>
          <w:i/>
          <w:spacing w:val="-2"/>
          <w:sz w:val="28"/>
        </w:rPr>
        <w:t xml:space="preserve"> </w:t>
      </w:r>
      <w:r>
        <w:rPr>
          <w:b/>
          <w:i/>
          <w:sz w:val="28"/>
        </w:rPr>
        <w:t>задание-10</w:t>
      </w:r>
      <w:r>
        <w:rPr>
          <w:b/>
          <w:i/>
          <w:spacing w:val="-2"/>
          <w:sz w:val="28"/>
        </w:rPr>
        <w:t xml:space="preserve"> баллов.</w:t>
      </w:r>
    </w:p>
    <w:p w14:paraId="24D170BB">
      <w:pPr>
        <w:pStyle w:val="6"/>
        <w:numPr>
          <w:ilvl w:val="1"/>
          <w:numId w:val="6"/>
        </w:numPr>
        <w:tabs>
          <w:tab w:val="left" w:pos="915"/>
        </w:tabs>
        <w:spacing w:before="26" w:after="0" w:line="259" w:lineRule="auto"/>
        <w:ind w:left="425" w:right="253" w:firstLine="0"/>
        <w:jc w:val="left"/>
        <w:rPr>
          <w:b/>
          <w:sz w:val="28"/>
        </w:rPr>
      </w:pPr>
      <w:r>
        <w:rPr>
          <w:b/>
          <w:sz w:val="28"/>
        </w:rPr>
        <w:t>Заполните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пропущенное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слово/словосочетание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тексте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нормативно- правового акта</w:t>
      </w:r>
    </w:p>
    <w:p w14:paraId="0D31DEEF">
      <w:pPr>
        <w:pStyle w:val="4"/>
        <w:spacing w:before="160"/>
        <w:ind w:left="425"/>
      </w:pPr>
      <w:r>
        <w:rPr>
          <w:spacing w:val="-5"/>
        </w:rPr>
        <w:t>1.</w:t>
      </w:r>
    </w:p>
    <w:p w14:paraId="4D950F2A">
      <w:pPr>
        <w:tabs>
          <w:tab w:val="left" w:pos="9549"/>
        </w:tabs>
        <w:spacing w:before="187"/>
        <w:ind w:left="425" w:right="0" w:firstLine="0"/>
        <w:jc w:val="left"/>
        <w:rPr>
          <w:sz w:val="28"/>
        </w:rPr>
      </w:pPr>
      <w:r>
        <w:rPr>
          <w:sz w:val="28"/>
        </w:rPr>
        <w:t xml:space="preserve">1) </w:t>
      </w:r>
      <w:r>
        <w:rPr>
          <w:sz w:val="28"/>
          <w:u w:val="single"/>
        </w:rPr>
        <w:tab/>
      </w:r>
      <w:r>
        <w:rPr>
          <w:spacing w:val="-10"/>
          <w:sz w:val="28"/>
        </w:rPr>
        <w:t>.</w:t>
      </w:r>
    </w:p>
    <w:p w14:paraId="0F6FD827">
      <w:pPr>
        <w:spacing w:before="246"/>
        <w:ind w:left="425" w:right="0" w:firstLine="0"/>
        <w:jc w:val="left"/>
        <w:rPr>
          <w:sz w:val="28"/>
        </w:rPr>
      </w:pPr>
      <w:r>
        <w:rPr>
          <w:spacing w:val="-5"/>
          <w:sz w:val="28"/>
        </w:rPr>
        <w:t>2.</w:t>
      </w:r>
    </w:p>
    <w:p w14:paraId="4533DC2E">
      <w:pPr>
        <w:tabs>
          <w:tab w:val="left" w:pos="9617"/>
        </w:tabs>
        <w:spacing w:before="250"/>
        <w:ind w:left="425" w:right="0" w:firstLine="0"/>
        <w:jc w:val="left"/>
        <w:rPr>
          <w:sz w:val="28"/>
        </w:rPr>
      </w:pPr>
      <w:r>
        <w:rPr>
          <w:spacing w:val="-5"/>
          <w:sz w:val="28"/>
        </w:rPr>
        <w:t>1)</w:t>
      </w:r>
      <w:r>
        <w:rPr>
          <w:sz w:val="28"/>
        </w:rPr>
        <w:tab/>
      </w:r>
      <w:r>
        <w:rPr>
          <w:spacing w:val="-10"/>
          <w:sz w:val="28"/>
        </w:rPr>
        <w:t>;</w:t>
      </w:r>
    </w:p>
    <w:p w14:paraId="72D2C36A">
      <w:pPr>
        <w:pStyle w:val="4"/>
        <w:spacing w:before="0" w:line="20" w:lineRule="exact"/>
        <w:ind w:left="657"/>
        <w:rPr>
          <w:b w:val="0"/>
          <w:sz w:val="2"/>
        </w:rPr>
      </w:pPr>
      <w:r>
        <w:rPr>
          <w:b w:val="0"/>
          <w:sz w:val="2"/>
        </w:rPr>
        <mc:AlternateContent>
          <mc:Choice Requires="wpg">
            <w:drawing>
              <wp:inline distT="0" distB="0" distL="0" distR="0">
                <wp:extent cx="5689600" cy="7620"/>
                <wp:effectExtent l="9525" t="0" r="0" b="1905"/>
                <wp:docPr id="40" name="Group 4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689600" cy="7620"/>
                          <a:chOff x="0" y="0"/>
                          <a:chExt cx="5689600" cy="7620"/>
                        </a:xfrm>
                      </wpg:grpSpPr>
                      <wps:wsp>
                        <wps:cNvPr id="41" name="Graphic 41"/>
                        <wps:cNvSpPr/>
                        <wps:spPr>
                          <a:xfrm>
                            <a:off x="0" y="3608"/>
                            <a:ext cx="568960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689600">
                                <a:moveTo>
                                  <a:pt x="0" y="0"/>
                                </a:moveTo>
                                <a:lnTo>
                                  <a:pt x="5689600" y="0"/>
                                </a:lnTo>
                              </a:path>
                            </a:pathLst>
                          </a:custGeom>
                          <a:ln w="721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40" o:spid="_x0000_s1026" o:spt="203" style="height:0.6pt;width:448pt;" coordsize="5689600,7620" o:gfxdata="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">
                <o:lock v:ext="edit" aspectratio="f"/>
                <v:shape id="Graphic 41" o:spid="_x0000_s1026" o:spt="100" style="position:absolute;left:0;top:3608;height:1270;width:5689600;" filled="f" stroked="t" coordsize="5689600,1" o:gfxdata="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akRWO8AAAA&#10;2wAAAA8AAAAAAAAAAQAgAAAAIgAAAGRycy9kb3ducmV2LnhtbFBLAQIUABQAAAAIAIdO4kAzLwWe&#10;OwAAADkAAAAQAAAAAAAAAAEAIAAAAAsBAABkcnMvc2hhcGV4bWwueG1sUEsFBgAAAAAGAAYAWwEA&#10;ALUDAAAAAA==&#10;" path="m0,0l5689600,0e">
                  <v:fill on="f" focussize="0,0"/>
                  <v:stroke weight="0.568267716535433pt" color="#000000" joinstyle="round"/>
                  <v:imagedata o:title=""/>
                  <o:lock v:ext="edit" aspectratio="f"/>
                  <v:textbox inset="0mm,0mm,0mm,0mm"/>
                </v:shape>
                <w10:wrap type="none"/>
                <w10:anchorlock/>
              </v:group>
            </w:pict>
          </mc:Fallback>
        </mc:AlternateContent>
      </w:r>
    </w:p>
    <w:p w14:paraId="44149D1E">
      <w:pPr>
        <w:tabs>
          <w:tab w:val="left" w:pos="9617"/>
        </w:tabs>
        <w:spacing w:before="230"/>
        <w:ind w:left="425" w:right="0" w:firstLine="0"/>
        <w:jc w:val="left"/>
        <w:rPr>
          <w:sz w:val="28"/>
        </w:rPr>
      </w:pPr>
      <w:r>
        <w:rPr>
          <w:spacing w:val="-5"/>
          <w:sz w:val="28"/>
        </w:rPr>
        <w:t>2)</w:t>
      </w:r>
      <w:r>
        <w:rPr>
          <w:sz w:val="28"/>
        </w:rPr>
        <w:tab/>
      </w:r>
      <w:r>
        <w:rPr>
          <w:spacing w:val="-10"/>
          <w:sz w:val="28"/>
        </w:rPr>
        <w:t>.</w:t>
      </w:r>
    </w:p>
    <w:p w14:paraId="5BB352AD">
      <w:pPr>
        <w:pStyle w:val="4"/>
        <w:spacing w:before="0" w:line="20" w:lineRule="exact"/>
        <w:ind w:left="657"/>
        <w:rPr>
          <w:b w:val="0"/>
          <w:sz w:val="2"/>
        </w:rPr>
      </w:pPr>
      <w:r>
        <w:rPr>
          <w:b w:val="0"/>
          <w:sz w:val="2"/>
        </w:rPr>
        <mc:AlternateContent>
          <mc:Choice Requires="wpg">
            <w:drawing>
              <wp:inline distT="0" distB="0" distL="0" distR="0">
                <wp:extent cx="5689600" cy="7620"/>
                <wp:effectExtent l="9525" t="0" r="0" b="1905"/>
                <wp:docPr id="42" name="Group 4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689600" cy="7620"/>
                          <a:chOff x="0" y="0"/>
                          <a:chExt cx="5689600" cy="7620"/>
                        </a:xfrm>
                      </wpg:grpSpPr>
                      <wps:wsp>
                        <wps:cNvPr id="43" name="Graphic 43"/>
                        <wps:cNvSpPr/>
                        <wps:spPr>
                          <a:xfrm>
                            <a:off x="0" y="3608"/>
                            <a:ext cx="568960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689600">
                                <a:moveTo>
                                  <a:pt x="0" y="0"/>
                                </a:moveTo>
                                <a:lnTo>
                                  <a:pt x="5689600" y="0"/>
                                </a:lnTo>
                              </a:path>
                            </a:pathLst>
                          </a:custGeom>
                          <a:ln w="721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42" o:spid="_x0000_s1026" o:spt="203" style="height:0.6pt;width:448pt;" coordsize="5689600,7620" o:gfxdata="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">
                <o:lock v:ext="edit" aspectratio="f"/>
                <v:shape id="Graphic 43" o:spid="_x0000_s1026" o:spt="100" style="position:absolute;left:0;top:3608;height:1270;width:5689600;" filled="f" stroked="t" coordsize="5689600,1" o:gfxdata="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Ek6fo+8AAAA&#10;2wAAAA8AAAAAAAAAAQAgAAAAIgAAAGRycy9kb3ducmV2LnhtbFBLAQIUABQAAAAIAIdO4kAzLwWe&#10;OwAAADkAAAAQAAAAAAAAAAEAIAAAAAsBAABkcnMvc2hhcGV4bWwueG1sUEsFBgAAAAAGAAYAWwEA&#10;ALUDAAAAAA==&#10;" path="m0,0l5689600,0e">
                  <v:fill on="f" focussize="0,0"/>
                  <v:stroke weight="0.568267716535433pt" color="#000000" joinstyle="round"/>
                  <v:imagedata o:title=""/>
                  <o:lock v:ext="edit" aspectratio="f"/>
                  <v:textbox inset="0mm,0mm,0mm,0mm"/>
                </v:shape>
                <w10:wrap type="none"/>
                <w10:anchorlock/>
              </v:group>
            </w:pict>
          </mc:Fallback>
        </mc:AlternateContent>
      </w:r>
    </w:p>
    <w:p w14:paraId="75CB65BD">
      <w:pPr>
        <w:pStyle w:val="6"/>
        <w:numPr>
          <w:ilvl w:val="1"/>
          <w:numId w:val="6"/>
        </w:numPr>
        <w:tabs>
          <w:tab w:val="left" w:pos="919"/>
        </w:tabs>
        <w:spacing w:before="227" w:after="0" w:line="379" w:lineRule="auto"/>
        <w:ind w:left="425" w:right="4067" w:firstLine="0"/>
        <w:jc w:val="left"/>
        <w:rPr>
          <w:b/>
          <w:sz w:val="28"/>
        </w:rPr>
      </w:pPr>
      <w:r>
        <w:rPr>
          <w:b/>
          <w:sz w:val="28"/>
        </w:rPr>
        <w:t>Поиск</w:t>
      </w:r>
      <w:r>
        <w:rPr>
          <w:b/>
          <w:spacing w:val="-11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исправление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ошибок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тексте. За правильный ответ-4 баллов.</w:t>
      </w:r>
    </w:p>
    <w:p w14:paraId="53D9EFC5">
      <w:pPr>
        <w:pStyle w:val="4"/>
        <w:spacing w:before="56"/>
        <w:rPr>
          <w:sz w:val="20"/>
        </w:rPr>
      </w:pPr>
      <w:r>
        <w:rPr>
          <w:sz w:val="20"/>
        </w:rPr>
        <mc:AlternateContent>
          <mc:Choice Requires="wps">
            <w:drawing>
              <wp:anchor distT="0" distB="0" distL="0" distR="0" simplePos="0" relativeHeight="251678720" behindDoc="1" locked="0" layoutInCell="1" allowOverlap="1">
                <wp:simplePos x="0" y="0"/>
                <wp:positionH relativeFrom="page">
                  <wp:posOffset>1079500</wp:posOffset>
                </wp:positionH>
                <wp:positionV relativeFrom="paragraph">
                  <wp:posOffset>196850</wp:posOffset>
                </wp:positionV>
                <wp:extent cx="5867400" cy="1270"/>
                <wp:effectExtent l="0" t="0" r="0" b="0"/>
                <wp:wrapTopAndBottom/>
                <wp:docPr id="44" name="Graphic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674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867400">
                              <a:moveTo>
                                <a:pt x="0" y="0"/>
                              </a:moveTo>
                              <a:lnTo>
                                <a:pt x="5867400" y="0"/>
                              </a:lnTo>
                            </a:path>
                          </a:pathLst>
                        </a:custGeom>
                        <a:ln w="7217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44" o:spid="_x0000_s1026" o:spt="100" style="position:absolute;left:0pt;margin-left:85pt;margin-top:15.5pt;height:0.1pt;width:462pt;mso-position-horizontal-relative:page;mso-wrap-distance-bottom:0pt;mso-wrap-distance-top:0pt;z-index:-251637760;mso-width-relative:page;mso-height-relative:page;" filled="f" stroked="t" coordsize="5867400,1" o:gfxdata="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" path="m0,0l5867400,0e">
                <v:fill on="f" focussize="0,0"/>
                <v:stroke weight="0.568267716535433pt" color="#000000" joinstyle="round"/>
                <v:imagedata o:title=""/>
                <o:lock v:ext="edit" aspectratio="f"/>
                <v:textbox inset="0mm,0mm,0mm,0mm"/>
                <w10:wrap type="topAndBottom"/>
              </v:shape>
            </w:pict>
          </mc:Fallback>
        </mc:AlternateContent>
      </w:r>
      <w:r>
        <w:rPr>
          <w:sz w:val="20"/>
        </w:rPr>
        <mc:AlternateContent>
          <mc:Choice Requires="wps">
            <w:drawing>
              <wp:anchor distT="0" distB="0" distL="0" distR="0" simplePos="0" relativeHeight="251679744" behindDoc="1" locked="0" layoutInCell="1" allowOverlap="1">
                <wp:simplePos x="0" y="0"/>
                <wp:positionH relativeFrom="page">
                  <wp:posOffset>1079500</wp:posOffset>
                </wp:positionH>
                <wp:positionV relativeFrom="paragraph">
                  <wp:posOffset>400050</wp:posOffset>
                </wp:positionV>
                <wp:extent cx="5867400" cy="1270"/>
                <wp:effectExtent l="0" t="0" r="0" b="0"/>
                <wp:wrapTopAndBottom/>
                <wp:docPr id="45" name="Graphic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674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867400">
                              <a:moveTo>
                                <a:pt x="0" y="0"/>
                              </a:moveTo>
                              <a:lnTo>
                                <a:pt x="5867400" y="0"/>
                              </a:lnTo>
                            </a:path>
                          </a:pathLst>
                        </a:custGeom>
                        <a:ln w="7217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45" o:spid="_x0000_s1026" o:spt="100" style="position:absolute;left:0pt;margin-left:85pt;margin-top:31.5pt;height:0.1pt;width:462pt;mso-position-horizontal-relative:page;mso-wrap-distance-bottom:0pt;mso-wrap-distance-top:0pt;z-index:-251636736;mso-width-relative:page;mso-height-relative:page;" filled="f" stroked="t" coordsize="5867400,1" o:gfxdata="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" path="m0,0l5867400,0e">
                <v:fill on="f" focussize="0,0"/>
                <v:stroke weight="0.568267716535433pt" color="#000000" joinstyle="round"/>
                <v:imagedata o:title=""/>
                <o:lock v:ext="edit" aspectratio="f"/>
                <v:textbox inset="0mm,0mm,0mm,0mm"/>
                <w10:wrap type="topAndBottom"/>
              </v:shape>
            </w:pict>
          </mc:Fallback>
        </mc:AlternateContent>
      </w:r>
      <w:r>
        <w:rPr>
          <w:sz w:val="20"/>
        </w:rPr>
        <mc:AlternateContent>
          <mc:Choice Requires="wps">
            <w:drawing>
              <wp:anchor distT="0" distB="0" distL="0" distR="0" simplePos="0" relativeHeight="251679744" behindDoc="1" locked="0" layoutInCell="1" allowOverlap="1">
                <wp:simplePos x="0" y="0"/>
                <wp:positionH relativeFrom="page">
                  <wp:posOffset>1079500</wp:posOffset>
                </wp:positionH>
                <wp:positionV relativeFrom="paragraph">
                  <wp:posOffset>605790</wp:posOffset>
                </wp:positionV>
                <wp:extent cx="5867400" cy="1270"/>
                <wp:effectExtent l="0" t="0" r="0" b="0"/>
                <wp:wrapTopAndBottom/>
                <wp:docPr id="46" name="Graphic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674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867400">
                              <a:moveTo>
                                <a:pt x="0" y="0"/>
                              </a:moveTo>
                              <a:lnTo>
                                <a:pt x="5867400" y="0"/>
                              </a:lnTo>
                            </a:path>
                          </a:pathLst>
                        </a:custGeom>
                        <a:ln w="7217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46" o:spid="_x0000_s1026" o:spt="100" style="position:absolute;left:0pt;margin-left:85pt;margin-top:47.7pt;height:0.1pt;width:462pt;mso-position-horizontal-relative:page;mso-wrap-distance-bottom:0pt;mso-wrap-distance-top:0pt;z-index:-251636736;mso-width-relative:page;mso-height-relative:page;" filled="f" stroked="t" coordsize="5867400,1" o:gfxdata="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" path="m0,0l5867400,0e">
                <v:fill on="f" focussize="0,0"/>
                <v:stroke weight="0.568267716535433pt" color="#000000" joinstyle="round"/>
                <v:imagedata o:title=""/>
                <o:lock v:ext="edit" aspectratio="f"/>
                <v:textbox inset="0mm,0mm,0mm,0mm"/>
                <w10:wrap type="topAndBottom"/>
              </v:shape>
            </w:pict>
          </mc:Fallback>
        </mc:AlternateContent>
      </w:r>
      <w:r>
        <w:rPr>
          <w:sz w:val="20"/>
        </w:rPr>
        <mc:AlternateContent>
          <mc:Choice Requires="wps">
            <w:drawing>
              <wp:anchor distT="0" distB="0" distL="0" distR="0" simplePos="0" relativeHeight="251680768" behindDoc="1" locked="0" layoutInCell="1" allowOverlap="1">
                <wp:simplePos x="0" y="0"/>
                <wp:positionH relativeFrom="page">
                  <wp:posOffset>1079500</wp:posOffset>
                </wp:positionH>
                <wp:positionV relativeFrom="paragraph">
                  <wp:posOffset>808990</wp:posOffset>
                </wp:positionV>
                <wp:extent cx="5869305" cy="1270"/>
                <wp:effectExtent l="0" t="0" r="0" b="0"/>
                <wp:wrapTopAndBottom/>
                <wp:docPr id="47" name="Graphic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6930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869305">
                              <a:moveTo>
                                <a:pt x="0" y="0"/>
                              </a:moveTo>
                              <a:lnTo>
                                <a:pt x="5868987" y="0"/>
                              </a:lnTo>
                            </a:path>
                          </a:pathLst>
                        </a:custGeom>
                        <a:ln w="7217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47" o:spid="_x0000_s1026" o:spt="100" style="position:absolute;left:0pt;margin-left:85pt;margin-top:63.7pt;height:0.1pt;width:462.15pt;mso-position-horizontal-relative:page;mso-wrap-distance-bottom:0pt;mso-wrap-distance-top:0pt;z-index:-251635712;mso-width-relative:page;mso-height-relative:page;" filled="f" stroked="t" coordsize="5869305,1" o:gfxdata="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RTv3ZdoAAAAMAQAA&#10;DwAAAAAAAAABACAAAAAiAAAAZHJzL2Rvd25yZXYueG1sUEsBAhQAFAAAAAgAh07iQPJM0ccXAgAA&#10;fAQAAA4AAAAAAAAAAQAgAAAAKQEAAGRycy9lMm9Eb2MueG1sUEsFBgAAAAAGAAYAWQEAALIFAAAA&#10;AA==&#10;" path="m0,0l5868987,0e">
                <v:fill on="f" focussize="0,0"/>
                <v:stroke weight="0.568267716535433pt" color="#000000" joinstyle="round"/>
                <v:imagedata o:title=""/>
                <o:lock v:ext="edit" aspectratio="f"/>
                <v:textbox inset="0mm,0mm,0mm,0mm"/>
                <w10:wrap type="topAndBottom"/>
              </v:shape>
            </w:pict>
          </mc:Fallback>
        </mc:AlternateContent>
      </w:r>
      <w:r>
        <w:rPr>
          <w:sz w:val="20"/>
        </w:rPr>
        <mc:AlternateContent>
          <mc:Choice Requires="wps">
            <w:drawing>
              <wp:anchor distT="0" distB="0" distL="0" distR="0" simplePos="0" relativeHeight="251680768" behindDoc="1" locked="0" layoutInCell="1" allowOverlap="1">
                <wp:simplePos x="0" y="0"/>
                <wp:positionH relativeFrom="page">
                  <wp:posOffset>1079500</wp:posOffset>
                </wp:positionH>
                <wp:positionV relativeFrom="paragraph">
                  <wp:posOffset>1015365</wp:posOffset>
                </wp:positionV>
                <wp:extent cx="5867400" cy="1270"/>
                <wp:effectExtent l="0" t="0" r="0" b="0"/>
                <wp:wrapTopAndBottom/>
                <wp:docPr id="48" name="Graphic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674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867400">
                              <a:moveTo>
                                <a:pt x="0" y="0"/>
                              </a:moveTo>
                              <a:lnTo>
                                <a:pt x="5867400" y="0"/>
                              </a:lnTo>
                            </a:path>
                          </a:pathLst>
                        </a:custGeom>
                        <a:ln w="7217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48" o:spid="_x0000_s1026" o:spt="100" style="position:absolute;left:0pt;margin-left:85pt;margin-top:79.95pt;height:0.1pt;width:462pt;mso-position-horizontal-relative:page;mso-wrap-distance-bottom:0pt;mso-wrap-distance-top:0pt;z-index:-251635712;mso-width-relative:page;mso-height-relative:page;" filled="f" stroked="t" coordsize="5867400,1" o:gfxdata="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BgJMpn2QAAAAwBAAAPAAAAAAAA&#10;AAEAIAAAACIAAABkcnMvZG93bnJldi54bWxQSwECFAAUAAAACACHTuJAuesvthECAAB8BAAADgAA&#10;AAAAAAABACAAAAAoAQAAZHJzL2Uyb0RvYy54bWxQSwUGAAAAAAYABgBZAQAAqwUAAAAA&#10;" path="m0,0l5867400,0e">
                <v:fill on="f" focussize="0,0"/>
                <v:stroke weight="0.568267716535433pt" color="#000000" joinstyle="round"/>
                <v:imagedata o:title=""/>
                <o:lock v:ext="edit" aspectratio="f"/>
                <v:textbox inset="0mm,0mm,0mm,0mm"/>
                <w10:wrap type="topAndBottom"/>
              </v:shape>
            </w:pict>
          </mc:Fallback>
        </mc:AlternateContent>
      </w:r>
      <w:r>
        <w:rPr>
          <w:sz w:val="20"/>
        </w:rPr>
        <mc:AlternateContent>
          <mc:Choice Requires="wps">
            <w:drawing>
              <wp:anchor distT="0" distB="0" distL="0" distR="0" simplePos="0" relativeHeight="251681792" behindDoc="1" locked="0" layoutInCell="1" allowOverlap="1">
                <wp:simplePos x="0" y="0"/>
                <wp:positionH relativeFrom="page">
                  <wp:posOffset>1079500</wp:posOffset>
                </wp:positionH>
                <wp:positionV relativeFrom="paragraph">
                  <wp:posOffset>1218565</wp:posOffset>
                </wp:positionV>
                <wp:extent cx="5867400" cy="1270"/>
                <wp:effectExtent l="0" t="0" r="0" b="0"/>
                <wp:wrapTopAndBottom/>
                <wp:docPr id="49" name="Graphic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674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867400">
                              <a:moveTo>
                                <a:pt x="0" y="0"/>
                              </a:moveTo>
                              <a:lnTo>
                                <a:pt x="5867400" y="0"/>
                              </a:lnTo>
                            </a:path>
                          </a:pathLst>
                        </a:custGeom>
                        <a:ln w="7217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49" o:spid="_x0000_s1026" o:spt="100" style="position:absolute;left:0pt;margin-left:85pt;margin-top:95.95pt;height:0.1pt;width:462pt;mso-position-horizontal-relative:page;mso-wrap-distance-bottom:0pt;mso-wrap-distance-top:0pt;z-index:-251634688;mso-width-relative:page;mso-height-relative:page;" filled="f" stroked="t" coordsize="5867400,1" o:gfxdata="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BpSDhS2AAAAAwBAAAPAAAAAAAA&#10;AAEAIAAAACIAAABkcnMvZG93bnJldi54bWxQSwECFAAUAAAACACHTuJAgsXq1xICAAB8BAAADgAA&#10;AAAAAAABACAAAAAnAQAAZHJzL2Uyb0RvYy54bWxQSwUGAAAAAAYABgBZAQAAqwUAAAAA&#10;" path="m0,0l5867400,0e">
                <v:fill on="f" focussize="0,0"/>
                <v:stroke weight="0.568267716535433pt" color="#000000" joinstyle="round"/>
                <v:imagedata o:title=""/>
                <o:lock v:ext="edit" aspectratio="f"/>
                <v:textbox inset="0mm,0mm,0mm,0mm"/>
                <w10:wrap type="topAndBottom"/>
              </v:shape>
            </w:pict>
          </mc:Fallback>
        </mc:AlternateContent>
      </w:r>
      <w:r>
        <w:rPr>
          <w:sz w:val="20"/>
        </w:rPr>
        <mc:AlternateContent>
          <mc:Choice Requires="wps">
            <w:drawing>
              <wp:anchor distT="0" distB="0" distL="0" distR="0" simplePos="0" relativeHeight="251681792" behindDoc="1" locked="0" layoutInCell="1" allowOverlap="1">
                <wp:simplePos x="0" y="0"/>
                <wp:positionH relativeFrom="page">
                  <wp:posOffset>1079500</wp:posOffset>
                </wp:positionH>
                <wp:positionV relativeFrom="paragraph">
                  <wp:posOffset>1424305</wp:posOffset>
                </wp:positionV>
                <wp:extent cx="5867400" cy="1270"/>
                <wp:effectExtent l="0" t="0" r="0" b="0"/>
                <wp:wrapTopAndBottom/>
                <wp:docPr id="50" name="Graphic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674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867400">
                              <a:moveTo>
                                <a:pt x="0" y="0"/>
                              </a:moveTo>
                              <a:lnTo>
                                <a:pt x="5867400" y="0"/>
                              </a:lnTo>
                            </a:path>
                          </a:pathLst>
                        </a:custGeom>
                        <a:ln w="7217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50" o:spid="_x0000_s1026" o:spt="100" style="position:absolute;left:0pt;margin-left:85pt;margin-top:112.15pt;height:0.1pt;width:462pt;mso-position-horizontal-relative:page;mso-wrap-distance-bottom:0pt;mso-wrap-distance-top:0pt;z-index:-251634688;mso-width-relative:page;mso-height-relative:page;" filled="f" stroked="t" coordsize="5867400,1" o:gfxdata="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AVy8M9oAAAAMAQAADwAAAAAA&#10;AAABACAAAAAiAAAAZHJzL2Rvd25yZXYueG1sUEsBAhQAFAAAAAgAh07iQOm6jr8RAgAAfAQAAA4A&#10;AAAAAAAAAQAgAAAAKQEAAGRycy9lMm9Eb2MueG1sUEsFBgAAAAAGAAYAWQEAAKwFAAAAAA==&#10;" path="m0,0l5867400,0e">
                <v:fill on="f" focussize="0,0"/>
                <v:stroke weight="0.568267716535433pt" color="#000000" joinstyle="round"/>
                <v:imagedata o:title=""/>
                <o:lock v:ext="edit" aspectratio="f"/>
                <v:textbox inset="0mm,0mm,0mm,0mm"/>
                <w10:wrap type="topAndBottom"/>
              </v:shape>
            </w:pict>
          </mc:Fallback>
        </mc:AlternateContent>
      </w:r>
      <w:r>
        <w:rPr>
          <w:sz w:val="20"/>
        </w:rPr>
        <mc:AlternateContent>
          <mc:Choice Requires="wps">
            <w:drawing>
              <wp:anchor distT="0" distB="0" distL="0" distR="0" simplePos="0" relativeHeight="251682816" behindDoc="1" locked="0" layoutInCell="1" allowOverlap="1">
                <wp:simplePos x="0" y="0"/>
                <wp:positionH relativeFrom="page">
                  <wp:posOffset>1079500</wp:posOffset>
                </wp:positionH>
                <wp:positionV relativeFrom="paragraph">
                  <wp:posOffset>1627505</wp:posOffset>
                </wp:positionV>
                <wp:extent cx="5869305" cy="1270"/>
                <wp:effectExtent l="0" t="0" r="0" b="0"/>
                <wp:wrapTopAndBottom/>
                <wp:docPr id="51" name="Graphic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6930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869305">
                              <a:moveTo>
                                <a:pt x="0" y="0"/>
                              </a:moveTo>
                              <a:lnTo>
                                <a:pt x="5868733" y="0"/>
                              </a:lnTo>
                            </a:path>
                          </a:pathLst>
                        </a:custGeom>
                        <a:ln w="7217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51" o:spid="_x0000_s1026" o:spt="100" style="position:absolute;left:0pt;margin-left:85pt;margin-top:128.15pt;height:0.1pt;width:462.15pt;mso-position-horizontal-relative:page;mso-wrap-distance-bottom:0pt;mso-wrap-distance-top:0pt;z-index:-251633664;mso-width-relative:page;mso-height-relative:page;" filled="f" stroked="t" coordsize="5869305,1" o:gfxdata="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wh/8stoAAAAMAQAA&#10;DwAAAAAAAAABACAAAAAiAAAAZHJzL2Rvd25yZXYueG1sUEsBAhQAFAAAAAgAh07iQO4OZJQXAgAA&#10;fAQAAA4AAAAAAAAAAQAgAAAAKQEAAGRycy9lMm9Eb2MueG1sUEsFBgAAAAAGAAYAWQEAALIFAAAA&#10;AA==&#10;" path="m0,0l5868733,0e">
                <v:fill on="f" focussize="0,0"/>
                <v:stroke weight="0.568267716535433pt" color="#000000" joinstyle="round"/>
                <v:imagedata o:title=""/>
                <o:lock v:ext="edit" aspectratio="f"/>
                <v:textbox inset="0mm,0mm,0mm,0mm"/>
                <w10:wrap type="topAndBottom"/>
              </v:shape>
            </w:pict>
          </mc:Fallback>
        </mc:AlternateContent>
      </w:r>
    </w:p>
    <w:p w14:paraId="04423D9D">
      <w:pPr>
        <w:pStyle w:val="4"/>
        <w:spacing w:before="60"/>
        <w:rPr>
          <w:sz w:val="20"/>
        </w:rPr>
      </w:pPr>
    </w:p>
    <w:p w14:paraId="4E579805">
      <w:pPr>
        <w:pStyle w:val="4"/>
        <w:spacing w:before="64"/>
        <w:rPr>
          <w:sz w:val="20"/>
        </w:rPr>
      </w:pPr>
    </w:p>
    <w:p w14:paraId="2D34C979">
      <w:pPr>
        <w:pStyle w:val="4"/>
        <w:spacing w:before="60"/>
        <w:rPr>
          <w:sz w:val="20"/>
        </w:rPr>
      </w:pPr>
    </w:p>
    <w:p w14:paraId="22F640AC">
      <w:pPr>
        <w:pStyle w:val="4"/>
        <w:spacing w:before="64"/>
        <w:rPr>
          <w:sz w:val="20"/>
        </w:rPr>
      </w:pPr>
    </w:p>
    <w:p w14:paraId="19D3ED25">
      <w:pPr>
        <w:pStyle w:val="4"/>
        <w:spacing w:before="60"/>
        <w:rPr>
          <w:sz w:val="20"/>
        </w:rPr>
      </w:pPr>
    </w:p>
    <w:p w14:paraId="64712C27">
      <w:pPr>
        <w:pStyle w:val="4"/>
        <w:spacing w:before="64"/>
        <w:rPr>
          <w:sz w:val="20"/>
        </w:rPr>
      </w:pPr>
    </w:p>
    <w:p w14:paraId="4FE6FDF6">
      <w:pPr>
        <w:pStyle w:val="4"/>
        <w:spacing w:before="60"/>
        <w:rPr>
          <w:sz w:val="20"/>
        </w:rPr>
      </w:pPr>
    </w:p>
    <w:p w14:paraId="7C01A73C">
      <w:pPr>
        <w:spacing w:before="2" w:line="321" w:lineRule="exact"/>
        <w:ind w:left="9665" w:right="0" w:firstLine="0"/>
        <w:jc w:val="left"/>
        <w:rPr>
          <w:sz w:val="28"/>
        </w:rPr>
      </w:pPr>
      <w:r>
        <w:rPr>
          <w:spacing w:val="-10"/>
          <w:sz w:val="28"/>
        </w:rPr>
        <w:t>.</w:t>
      </w:r>
    </w:p>
    <w:p w14:paraId="67B943DC">
      <w:pPr>
        <w:spacing w:before="0" w:line="321" w:lineRule="exact"/>
        <w:ind w:left="425" w:right="0" w:firstLine="0"/>
        <w:jc w:val="left"/>
        <w:rPr>
          <w:sz w:val="28"/>
        </w:rPr>
      </w:pPr>
      <w:r>
        <w:rPr>
          <w:sz w:val="28"/>
        </w:rPr>
        <mc:AlternateContent>
          <mc:Choice Requires="wps">
            <w:drawing>
              <wp:anchor distT="0" distB="0" distL="0" distR="0" simplePos="0" relativeHeight="251659264" behindDoc="0" locked="0" layoutInCell="1" allowOverlap="1">
                <wp:simplePos x="0" y="0"/>
                <wp:positionH relativeFrom="page">
                  <wp:posOffset>1079500</wp:posOffset>
                </wp:positionH>
                <wp:positionV relativeFrom="paragraph">
                  <wp:posOffset>-2540</wp:posOffset>
                </wp:positionV>
                <wp:extent cx="5867400" cy="1270"/>
                <wp:effectExtent l="0" t="0" r="0" b="0"/>
                <wp:wrapNone/>
                <wp:docPr id="52" name="Graphic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674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867400">
                              <a:moveTo>
                                <a:pt x="0" y="0"/>
                              </a:moveTo>
                              <a:lnTo>
                                <a:pt x="5867400" y="0"/>
                              </a:lnTo>
                            </a:path>
                          </a:pathLst>
                        </a:custGeom>
                        <a:ln w="7217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52" o:spid="_x0000_s1026" o:spt="100" style="position:absolute;left:0pt;margin-left:85pt;margin-top:-0.2pt;height:0.1pt;width:462pt;mso-position-horizontal-relative:page;z-index:251659264;mso-width-relative:page;mso-height-relative:page;" filled="f" stroked="t" coordsize="5867400,1" o:gfxdata="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" path="m0,0l5867400,0e">
                <v:fill on="f" focussize="0,0"/>
                <v:stroke weight="0.568267716535433pt" color="#000000" joinstyle="round"/>
                <v:imagedata o:title=""/>
                <o:lock v:ext="edit" aspectratio="f"/>
                <v:textbox inset="0mm,0mm,0mm,0mm"/>
              </v:shape>
            </w:pict>
          </mc:Fallback>
        </mc:AlternateContent>
      </w:r>
      <w:r>
        <w:rPr>
          <w:spacing w:val="-10"/>
          <w:sz w:val="28"/>
        </w:rPr>
        <w:t>.</w:t>
      </w:r>
    </w:p>
    <w:p w14:paraId="36005B0D">
      <w:pPr>
        <w:pStyle w:val="6"/>
        <w:numPr>
          <w:ilvl w:val="0"/>
          <w:numId w:val="6"/>
        </w:numPr>
        <w:tabs>
          <w:tab w:val="left" w:pos="708"/>
        </w:tabs>
        <w:spacing w:before="126" w:after="0" w:line="240" w:lineRule="auto"/>
        <w:ind w:left="708" w:right="0" w:hanging="283"/>
        <w:jc w:val="left"/>
        <w:rPr>
          <w:b/>
          <w:sz w:val="28"/>
        </w:rPr>
      </w:pPr>
      <w:r>
        <w:rPr>
          <w:b/>
          <w:sz w:val="28"/>
        </w:rPr>
        <w:t>Решение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правовых</w:t>
      </w:r>
      <w:r>
        <w:rPr>
          <w:b/>
          <w:spacing w:val="-6"/>
          <w:sz w:val="28"/>
        </w:rPr>
        <w:t xml:space="preserve"> </w:t>
      </w:r>
      <w:r>
        <w:rPr>
          <w:b/>
          <w:spacing w:val="-2"/>
          <w:sz w:val="28"/>
        </w:rPr>
        <w:t>задач.</w:t>
      </w:r>
    </w:p>
    <w:p w14:paraId="3A69A50A">
      <w:pPr>
        <w:spacing w:before="186"/>
        <w:ind w:left="425" w:right="0" w:firstLine="0"/>
        <w:jc w:val="left"/>
        <w:rPr>
          <w:b/>
          <w:i/>
          <w:sz w:val="28"/>
        </w:rPr>
      </w:pPr>
      <w:r>
        <w:rPr>
          <w:b/>
          <w:i/>
          <w:sz w:val="28"/>
        </w:rPr>
        <w:t>За</w:t>
      </w:r>
      <w:r>
        <w:rPr>
          <w:b/>
          <w:i/>
          <w:spacing w:val="-5"/>
          <w:sz w:val="28"/>
        </w:rPr>
        <w:t xml:space="preserve"> </w:t>
      </w:r>
      <w:r>
        <w:rPr>
          <w:b/>
          <w:i/>
          <w:sz w:val="28"/>
        </w:rPr>
        <w:t>каждый</w:t>
      </w:r>
      <w:r>
        <w:rPr>
          <w:b/>
          <w:i/>
          <w:spacing w:val="-2"/>
          <w:sz w:val="28"/>
        </w:rPr>
        <w:t xml:space="preserve"> </w:t>
      </w:r>
      <w:r>
        <w:rPr>
          <w:b/>
          <w:i/>
          <w:sz w:val="28"/>
        </w:rPr>
        <w:t>правильный</w:t>
      </w:r>
      <w:r>
        <w:rPr>
          <w:b/>
          <w:i/>
          <w:spacing w:val="-2"/>
          <w:sz w:val="28"/>
        </w:rPr>
        <w:t xml:space="preserve"> </w:t>
      </w:r>
      <w:r>
        <w:rPr>
          <w:b/>
          <w:i/>
          <w:sz w:val="28"/>
        </w:rPr>
        <w:t>ответ-5</w:t>
      </w:r>
      <w:r>
        <w:rPr>
          <w:b/>
          <w:i/>
          <w:spacing w:val="-6"/>
          <w:sz w:val="28"/>
        </w:rPr>
        <w:t xml:space="preserve"> </w:t>
      </w:r>
      <w:r>
        <w:rPr>
          <w:b/>
          <w:i/>
          <w:sz w:val="28"/>
        </w:rPr>
        <w:t>баллов</w:t>
      </w:r>
      <w:r>
        <w:rPr>
          <w:i/>
          <w:sz w:val="28"/>
        </w:rPr>
        <w:t>.</w:t>
      </w:r>
      <w:r>
        <w:rPr>
          <w:i/>
          <w:spacing w:val="-3"/>
          <w:sz w:val="28"/>
        </w:rPr>
        <w:t xml:space="preserve"> </w:t>
      </w:r>
      <w:r>
        <w:rPr>
          <w:b/>
          <w:i/>
          <w:sz w:val="28"/>
        </w:rPr>
        <w:t>Всего</w:t>
      </w:r>
      <w:r>
        <w:rPr>
          <w:b/>
          <w:i/>
          <w:spacing w:val="-2"/>
          <w:sz w:val="28"/>
        </w:rPr>
        <w:t xml:space="preserve"> </w:t>
      </w:r>
      <w:r>
        <w:rPr>
          <w:b/>
          <w:i/>
          <w:sz w:val="28"/>
        </w:rPr>
        <w:t>за</w:t>
      </w:r>
      <w:r>
        <w:rPr>
          <w:b/>
          <w:i/>
          <w:spacing w:val="-2"/>
          <w:sz w:val="28"/>
        </w:rPr>
        <w:t xml:space="preserve"> </w:t>
      </w:r>
      <w:r>
        <w:rPr>
          <w:b/>
          <w:i/>
          <w:sz w:val="28"/>
        </w:rPr>
        <w:t>задание-15</w:t>
      </w:r>
      <w:r>
        <w:rPr>
          <w:b/>
          <w:i/>
          <w:spacing w:val="-2"/>
          <w:sz w:val="28"/>
        </w:rPr>
        <w:t xml:space="preserve"> баллов.</w:t>
      </w:r>
    </w:p>
    <w:p w14:paraId="41EC8CAD">
      <w:pPr>
        <w:pStyle w:val="4"/>
        <w:spacing w:before="182"/>
        <w:ind w:left="425"/>
      </w:pPr>
      <w:r>
        <w:t>Решите</w:t>
      </w:r>
      <w:r>
        <w:rPr>
          <w:spacing w:val="-6"/>
        </w:rPr>
        <w:t xml:space="preserve"> </w:t>
      </w:r>
      <w:r>
        <w:t>правовую</w:t>
      </w:r>
      <w:r>
        <w:rPr>
          <w:spacing w:val="-2"/>
        </w:rPr>
        <w:t xml:space="preserve"> задачу.</w:t>
      </w:r>
    </w:p>
    <w:p w14:paraId="3AB4858E">
      <w:pPr>
        <w:spacing w:before="163"/>
        <w:ind w:left="425" w:right="0" w:firstLine="0"/>
        <w:jc w:val="left"/>
        <w:rPr>
          <w:sz w:val="28"/>
        </w:rPr>
      </w:pPr>
      <w:r>
        <w:rPr>
          <w:spacing w:val="-5"/>
          <w:sz w:val="28"/>
        </w:rPr>
        <w:t>1.</w:t>
      </w:r>
    </w:p>
    <w:p w14:paraId="44E3122C">
      <w:pPr>
        <w:pStyle w:val="4"/>
        <w:rPr>
          <w:b w:val="0"/>
          <w:sz w:val="20"/>
        </w:rPr>
      </w:pPr>
      <w:r>
        <w:rPr>
          <w:b w:val="0"/>
          <w:sz w:val="20"/>
        </w:rPr>
        <mc:AlternateContent>
          <mc:Choice Requires="wps">
            <w:drawing>
              <wp:anchor distT="0" distB="0" distL="0" distR="0" simplePos="0" relativeHeight="251682816" behindDoc="1" locked="0" layoutInCell="1" allowOverlap="1">
                <wp:simplePos x="0" y="0"/>
                <wp:positionH relativeFrom="page">
                  <wp:posOffset>1079500</wp:posOffset>
                </wp:positionH>
                <wp:positionV relativeFrom="paragraph">
                  <wp:posOffset>303530</wp:posOffset>
                </wp:positionV>
                <wp:extent cx="5867400" cy="1270"/>
                <wp:effectExtent l="0" t="0" r="0" b="0"/>
                <wp:wrapTopAndBottom/>
                <wp:docPr id="53" name="Graphic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674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867400">
                              <a:moveTo>
                                <a:pt x="0" y="0"/>
                              </a:moveTo>
                              <a:lnTo>
                                <a:pt x="5867400" y="0"/>
                              </a:lnTo>
                            </a:path>
                          </a:pathLst>
                        </a:custGeom>
                        <a:ln w="7217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53" o:spid="_x0000_s1026" o:spt="100" style="position:absolute;left:0pt;margin-left:85pt;margin-top:23.9pt;height:0.1pt;width:462pt;mso-position-horizontal-relative:page;mso-wrap-distance-bottom:0pt;mso-wrap-distance-top:0pt;z-index:-251633664;mso-width-relative:page;mso-height-relative:page;" filled="f" stroked="t" coordsize="5867400,1" o:gfxdata="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" path="m0,0l5867400,0e">
                <v:fill on="f" focussize="0,0"/>
                <v:stroke weight="0.568267716535433pt" color="#000000" joinstyle="round"/>
                <v:imagedata o:title=""/>
                <o:lock v:ext="edit" aspectratio="f"/>
                <v:textbox inset="0mm,0mm,0mm,0mm"/>
                <w10:wrap type="topAndBottom"/>
              </v:shape>
            </w:pict>
          </mc:Fallback>
        </mc:AlternateContent>
      </w:r>
      <w:r>
        <w:rPr>
          <w:b w:val="0"/>
          <w:sz w:val="20"/>
        </w:rPr>
        <mc:AlternateContent>
          <mc:Choice Requires="wps">
            <w:drawing>
              <wp:anchor distT="0" distB="0" distL="0" distR="0" simplePos="0" relativeHeight="251683840" behindDoc="1" locked="0" layoutInCell="1" allowOverlap="1">
                <wp:simplePos x="0" y="0"/>
                <wp:positionH relativeFrom="page">
                  <wp:posOffset>1079500</wp:posOffset>
                </wp:positionH>
                <wp:positionV relativeFrom="paragraph">
                  <wp:posOffset>610870</wp:posOffset>
                </wp:positionV>
                <wp:extent cx="5867400" cy="1270"/>
                <wp:effectExtent l="0" t="0" r="0" b="0"/>
                <wp:wrapTopAndBottom/>
                <wp:docPr id="54" name="Graphic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674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867400">
                              <a:moveTo>
                                <a:pt x="0" y="0"/>
                              </a:moveTo>
                              <a:lnTo>
                                <a:pt x="5867400" y="0"/>
                              </a:lnTo>
                            </a:path>
                          </a:pathLst>
                        </a:custGeom>
                        <a:ln w="7217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54" o:spid="_x0000_s1026" o:spt="100" style="position:absolute;left:0pt;margin-left:85pt;margin-top:48.1pt;height:0.1pt;width:462pt;mso-position-horizontal-relative:page;mso-wrap-distance-bottom:0pt;mso-wrap-distance-top:0pt;z-index:-251632640;mso-width-relative:page;mso-height-relative:page;" filled="f" stroked="t" coordsize="5867400,1" o:gfxdata="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D0TAlp2AAAAAoBAAAPAAAAAAAA&#10;AAEAIAAAACIAAABkcnMvZG93bnJldi54bWxQSwECFAAUAAAACACHTuJARATr4xICAAB8BAAADgAA&#10;AAAAAAABACAAAAAnAQAAZHJzL2Uyb0RvYy54bWxQSwUGAAAAAAYABgBZAQAAqwUAAAAA&#10;" path="m0,0l5867400,0e">
                <v:fill on="f" focussize="0,0"/>
                <v:stroke weight="0.568267716535433pt" color="#000000" joinstyle="round"/>
                <v:imagedata o:title=""/>
                <o:lock v:ext="edit" aspectratio="f"/>
                <v:textbox inset="0mm,0mm,0mm,0mm"/>
                <w10:wrap type="topAndBottom"/>
              </v:shape>
            </w:pict>
          </mc:Fallback>
        </mc:AlternateContent>
      </w:r>
      <w:r>
        <w:rPr>
          <w:b w:val="0"/>
          <w:sz w:val="20"/>
        </w:rPr>
        <mc:AlternateContent>
          <mc:Choice Requires="wps">
            <w:drawing>
              <wp:anchor distT="0" distB="0" distL="0" distR="0" simplePos="0" relativeHeight="251683840" behindDoc="1" locked="0" layoutInCell="1" allowOverlap="1">
                <wp:simplePos x="0" y="0"/>
                <wp:positionH relativeFrom="page">
                  <wp:posOffset>1079500</wp:posOffset>
                </wp:positionH>
                <wp:positionV relativeFrom="paragraph">
                  <wp:posOffset>915670</wp:posOffset>
                </wp:positionV>
                <wp:extent cx="5867400" cy="1270"/>
                <wp:effectExtent l="0" t="0" r="0" b="0"/>
                <wp:wrapTopAndBottom/>
                <wp:docPr id="55" name="Graphic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674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867400">
                              <a:moveTo>
                                <a:pt x="0" y="0"/>
                              </a:moveTo>
                              <a:lnTo>
                                <a:pt x="5867400" y="0"/>
                              </a:lnTo>
                            </a:path>
                          </a:pathLst>
                        </a:custGeom>
                        <a:ln w="7217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55" o:spid="_x0000_s1026" o:spt="100" style="position:absolute;left:0pt;margin-left:85pt;margin-top:72.1pt;height:0.1pt;width:462pt;mso-position-horizontal-relative:page;mso-wrap-distance-bottom:0pt;mso-wrap-distance-top:0pt;z-index:-251632640;mso-width-relative:page;mso-height-relative:page;" filled="f" stroked="t" coordsize="5867400,1" o:gfxdata="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" path="m0,0l5867400,0e">
                <v:fill on="f" focussize="0,0"/>
                <v:stroke weight="0.568267716535433pt" color="#000000" joinstyle="round"/>
                <v:imagedata o:title=""/>
                <o:lock v:ext="edit" aspectratio="f"/>
                <v:textbox inset="0mm,0mm,0mm,0mm"/>
                <w10:wrap type="topAndBottom"/>
              </v:shape>
            </w:pict>
          </mc:Fallback>
        </mc:AlternateContent>
      </w:r>
      <w:r>
        <w:rPr>
          <w:b w:val="0"/>
          <w:sz w:val="20"/>
        </w:rPr>
        <mc:AlternateContent>
          <mc:Choice Requires="wps">
            <w:drawing>
              <wp:anchor distT="0" distB="0" distL="0" distR="0" simplePos="0" relativeHeight="251684864" behindDoc="1" locked="0" layoutInCell="1" allowOverlap="1">
                <wp:simplePos x="0" y="0"/>
                <wp:positionH relativeFrom="page">
                  <wp:posOffset>1079500</wp:posOffset>
                </wp:positionH>
                <wp:positionV relativeFrom="paragraph">
                  <wp:posOffset>1223010</wp:posOffset>
                </wp:positionV>
                <wp:extent cx="5869305" cy="1270"/>
                <wp:effectExtent l="0" t="0" r="0" b="0"/>
                <wp:wrapTopAndBottom/>
                <wp:docPr id="56" name="Graphic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6930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869305">
                              <a:moveTo>
                                <a:pt x="0" y="0"/>
                              </a:moveTo>
                              <a:lnTo>
                                <a:pt x="5868987" y="0"/>
                              </a:lnTo>
                            </a:path>
                          </a:pathLst>
                        </a:custGeom>
                        <a:ln w="7217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56" o:spid="_x0000_s1026" o:spt="100" style="position:absolute;left:0pt;margin-left:85pt;margin-top:96.3pt;height:0.1pt;width:462.15pt;mso-position-horizontal-relative:page;mso-wrap-distance-bottom:0pt;mso-wrap-distance-top:0pt;z-index:-251631616;mso-width-relative:page;mso-height-relative:page;" filled="f" stroked="t" coordsize="5869305,1" o:gfxdata="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55mfu9oAAAAMAQAA&#10;DwAAAAAAAAABACAAAAAiAAAAZHJzL2Rvd25yZXYueG1sUEsBAhQAFAAAAAgAh07iQMNOfhcXAgAA&#10;fAQAAA4AAAAAAAAAAQAgAAAAKQEAAGRycy9lMm9Eb2MueG1sUEsFBgAAAAAGAAYAWQEAALIFAAAA&#10;AA==&#10;" path="m0,0l5868987,0e">
                <v:fill on="f" focussize="0,0"/>
                <v:stroke weight="0.568267716535433pt" color="#000000" joinstyle="round"/>
                <v:imagedata o:title=""/>
                <o:lock v:ext="edit" aspectratio="f"/>
                <v:textbox inset="0mm,0mm,0mm,0mm"/>
                <w10:wrap type="topAndBottom"/>
              </v:shape>
            </w:pict>
          </mc:Fallback>
        </mc:AlternateContent>
      </w:r>
      <w:r>
        <w:rPr>
          <w:b w:val="0"/>
          <w:sz w:val="20"/>
        </w:rPr>
        <mc:AlternateContent>
          <mc:Choice Requires="wps">
            <w:drawing>
              <wp:anchor distT="0" distB="0" distL="0" distR="0" simplePos="0" relativeHeight="251684864" behindDoc="1" locked="0" layoutInCell="1" allowOverlap="1">
                <wp:simplePos x="0" y="0"/>
                <wp:positionH relativeFrom="page">
                  <wp:posOffset>1079500</wp:posOffset>
                </wp:positionH>
                <wp:positionV relativeFrom="paragraph">
                  <wp:posOffset>1530350</wp:posOffset>
                </wp:positionV>
                <wp:extent cx="5867400" cy="1270"/>
                <wp:effectExtent l="0" t="0" r="0" b="0"/>
                <wp:wrapTopAndBottom/>
                <wp:docPr id="57" name="Graphic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674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867400">
                              <a:moveTo>
                                <a:pt x="0" y="0"/>
                              </a:moveTo>
                              <a:lnTo>
                                <a:pt x="5867400" y="0"/>
                              </a:lnTo>
                            </a:path>
                          </a:pathLst>
                        </a:custGeom>
                        <a:ln w="7217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57" o:spid="_x0000_s1026" o:spt="100" style="position:absolute;left:0pt;margin-left:85pt;margin-top:120.5pt;height:0.1pt;width:462pt;mso-position-horizontal-relative:page;mso-wrap-distance-bottom:0pt;mso-wrap-distance-top:0pt;z-index:-251631616;mso-width-relative:page;mso-height-relative:page;" filled="f" stroked="t" coordsize="5867400,1" o:gfxdata="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" path="m0,0l5867400,0e">
                <v:fill on="f" focussize="0,0"/>
                <v:stroke weight="0.568267716535433pt" color="#000000" joinstyle="round"/>
                <v:imagedata o:title=""/>
                <o:lock v:ext="edit" aspectratio="f"/>
                <v:textbox inset="0mm,0mm,0mm,0mm"/>
                <w10:wrap type="topAndBottom"/>
              </v:shape>
            </w:pict>
          </mc:Fallback>
        </mc:AlternateContent>
      </w:r>
      <w:r>
        <w:rPr>
          <w:b w:val="0"/>
          <w:sz w:val="20"/>
        </w:rPr>
        <mc:AlternateContent>
          <mc:Choice Requires="wps">
            <w:drawing>
              <wp:anchor distT="0" distB="0" distL="0" distR="0" simplePos="0" relativeHeight="251685888" behindDoc="1" locked="0" layoutInCell="1" allowOverlap="1">
                <wp:simplePos x="0" y="0"/>
                <wp:positionH relativeFrom="page">
                  <wp:posOffset>1079500</wp:posOffset>
                </wp:positionH>
                <wp:positionV relativeFrom="paragraph">
                  <wp:posOffset>1837690</wp:posOffset>
                </wp:positionV>
                <wp:extent cx="5867400" cy="1270"/>
                <wp:effectExtent l="0" t="0" r="0" b="0"/>
                <wp:wrapTopAndBottom/>
                <wp:docPr id="58" name="Graphic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674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867400">
                              <a:moveTo>
                                <a:pt x="0" y="0"/>
                              </a:moveTo>
                              <a:lnTo>
                                <a:pt x="5867400" y="0"/>
                              </a:lnTo>
                            </a:path>
                          </a:pathLst>
                        </a:custGeom>
                        <a:ln w="7217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58" o:spid="_x0000_s1026" o:spt="100" style="position:absolute;left:0pt;margin-left:85pt;margin-top:144.7pt;height:0.1pt;width:462pt;mso-position-horizontal-relative:page;mso-wrap-distance-bottom:0pt;mso-wrap-distance-top:0pt;z-index:-251630592;mso-width-relative:page;mso-height-relative:page;" filled="f" stroked="t" coordsize="5867400,1" o:gfxdata="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DV/lm42QAAAAwBAAAPAAAAAAAA&#10;AAEAIAAAACIAAABkcnMvZG93bnJldi54bWxQSwECFAAUAAAACACHTuJAs8dFBxECAAB8BAAADgAA&#10;AAAAAAABACAAAAAoAQAAZHJzL2Uyb0RvYy54bWxQSwUGAAAAAAYABgBZAQAAqwUAAAAA&#10;" path="m0,0l5867400,0e">
                <v:fill on="f" focussize="0,0"/>
                <v:stroke weight="0.568267716535433pt" color="#000000" joinstyle="round"/>
                <v:imagedata o:title=""/>
                <o:lock v:ext="edit" aspectratio="f"/>
                <v:textbox inset="0mm,0mm,0mm,0mm"/>
                <w10:wrap type="topAndBottom"/>
              </v:shape>
            </w:pict>
          </mc:Fallback>
        </mc:AlternateContent>
      </w:r>
      <w:r>
        <w:rPr>
          <w:b w:val="0"/>
          <w:sz w:val="20"/>
        </w:rPr>
        <mc:AlternateContent>
          <mc:Choice Requires="wps">
            <w:drawing>
              <wp:anchor distT="0" distB="0" distL="0" distR="0" simplePos="0" relativeHeight="251685888" behindDoc="1" locked="0" layoutInCell="1" allowOverlap="1">
                <wp:simplePos x="0" y="0"/>
                <wp:positionH relativeFrom="page">
                  <wp:posOffset>1079500</wp:posOffset>
                </wp:positionH>
                <wp:positionV relativeFrom="paragraph">
                  <wp:posOffset>2142490</wp:posOffset>
                </wp:positionV>
                <wp:extent cx="5867400" cy="1270"/>
                <wp:effectExtent l="0" t="0" r="0" b="0"/>
                <wp:wrapTopAndBottom/>
                <wp:docPr id="59" name="Graphic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674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867400">
                              <a:moveTo>
                                <a:pt x="0" y="0"/>
                              </a:moveTo>
                              <a:lnTo>
                                <a:pt x="5867400" y="0"/>
                              </a:lnTo>
                            </a:path>
                          </a:pathLst>
                        </a:custGeom>
                        <a:ln w="7217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59" o:spid="_x0000_s1026" o:spt="100" style="position:absolute;left:0pt;margin-left:85pt;margin-top:168.7pt;height:0.1pt;width:462pt;mso-position-horizontal-relative:page;mso-wrap-distance-bottom:0pt;mso-wrap-distance-top:0pt;z-index:-251630592;mso-width-relative:page;mso-height-relative:page;" filled="f" stroked="t" coordsize="5867400,1" o:gfxdata="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DZMhNdkAAAAMAQAADwAAAAAA&#10;AAABACAAAAAiAAAAZHJzL2Rvd25yZXYueG1sUEsBAhQAFAAAAAgAh07iQIjpgGYSAgAAfAQAAA4A&#10;AAAAAAAAAQAgAAAAKAEAAGRycy9lMm9Eb2MueG1sUEsFBgAAAAAGAAYAWQEAAKwFAAAAAA==&#10;" path="m0,0l5867400,0e">
                <v:fill on="f" focussize="0,0"/>
                <v:stroke weight="0.568267716535433pt" color="#000000" joinstyle="round"/>
                <v:imagedata o:title=""/>
                <o:lock v:ext="edit" aspectratio="f"/>
                <v:textbox inset="0mm,0mm,0mm,0mm"/>
                <w10:wrap type="topAndBottom"/>
              </v:shape>
            </w:pict>
          </mc:Fallback>
        </mc:AlternateContent>
      </w:r>
      <w:r>
        <w:rPr>
          <w:b w:val="0"/>
          <w:sz w:val="20"/>
        </w:rPr>
        <mc:AlternateContent>
          <mc:Choice Requires="wps">
            <w:drawing>
              <wp:anchor distT="0" distB="0" distL="0" distR="0" simplePos="0" relativeHeight="251686912" behindDoc="1" locked="0" layoutInCell="1" allowOverlap="1">
                <wp:simplePos x="0" y="0"/>
                <wp:positionH relativeFrom="page">
                  <wp:posOffset>1079500</wp:posOffset>
                </wp:positionH>
                <wp:positionV relativeFrom="paragraph">
                  <wp:posOffset>2449830</wp:posOffset>
                </wp:positionV>
                <wp:extent cx="5869305" cy="1270"/>
                <wp:effectExtent l="0" t="0" r="0" b="0"/>
                <wp:wrapTopAndBottom/>
                <wp:docPr id="60" name="Graphic 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6930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869305">
                              <a:moveTo>
                                <a:pt x="0" y="0"/>
                              </a:moveTo>
                              <a:lnTo>
                                <a:pt x="5868733" y="0"/>
                              </a:lnTo>
                            </a:path>
                          </a:pathLst>
                        </a:custGeom>
                        <a:ln w="7217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60" o:spid="_x0000_s1026" o:spt="100" style="position:absolute;left:0pt;margin-left:85pt;margin-top:192.9pt;height:0.1pt;width:462.15pt;mso-position-horizontal-relative:page;mso-wrap-distance-bottom:0pt;mso-wrap-distance-top:0pt;z-index:-251629568;mso-width-relative:page;mso-height-relative:page;" filled="f" stroked="t" coordsize="5869305,1" o:gfxdata="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AnXjz32gAAAAwBAAAP&#10;AAAAAAAAAAEAIAAAACIAAABkcnMvZG93bnJldi54bWxQSwECFAAUAAAACACHTuJAilJu/RYCAAB8&#10;BAAADgAAAAAAAAABACAAAAApAQAAZHJzL2Uyb0RvYy54bWxQSwUGAAAAAAYABgBZAQAAsQUAAAAA&#10;" path="m0,0l5868733,0e">
                <v:fill on="f" focussize="0,0"/>
                <v:stroke weight="0.568267716535433pt" color="#000000" joinstyle="round"/>
                <v:imagedata o:title=""/>
                <o:lock v:ext="edit" aspectratio="f"/>
                <v:textbox inset="0mm,0mm,0mm,0mm"/>
                <w10:wrap type="topAndBottom"/>
              </v:shape>
            </w:pict>
          </mc:Fallback>
        </mc:AlternateContent>
      </w:r>
    </w:p>
    <w:p w14:paraId="4FDE4310">
      <w:pPr>
        <w:pStyle w:val="4"/>
        <w:rPr>
          <w:b w:val="0"/>
          <w:sz w:val="20"/>
        </w:rPr>
      </w:pPr>
    </w:p>
    <w:p w14:paraId="64EE1539">
      <w:pPr>
        <w:pStyle w:val="4"/>
        <w:spacing w:before="220"/>
        <w:rPr>
          <w:b w:val="0"/>
          <w:sz w:val="20"/>
        </w:rPr>
      </w:pPr>
    </w:p>
    <w:p w14:paraId="76C41453">
      <w:pPr>
        <w:pStyle w:val="4"/>
        <w:rPr>
          <w:b w:val="0"/>
          <w:sz w:val="20"/>
        </w:rPr>
      </w:pPr>
    </w:p>
    <w:p w14:paraId="7B598DB2">
      <w:pPr>
        <w:pStyle w:val="4"/>
        <w:rPr>
          <w:b w:val="0"/>
          <w:sz w:val="20"/>
        </w:rPr>
      </w:pPr>
    </w:p>
    <w:p w14:paraId="0D1F97EF">
      <w:pPr>
        <w:pStyle w:val="4"/>
        <w:rPr>
          <w:b w:val="0"/>
          <w:sz w:val="20"/>
        </w:rPr>
      </w:pPr>
    </w:p>
    <w:p w14:paraId="319AD4A2">
      <w:pPr>
        <w:pStyle w:val="4"/>
        <w:spacing w:before="220"/>
        <w:rPr>
          <w:b w:val="0"/>
          <w:sz w:val="20"/>
        </w:rPr>
      </w:pPr>
    </w:p>
    <w:p w14:paraId="2E01BC90">
      <w:pPr>
        <w:pStyle w:val="4"/>
        <w:rPr>
          <w:b w:val="0"/>
          <w:sz w:val="20"/>
        </w:rPr>
      </w:pPr>
    </w:p>
    <w:p w14:paraId="31BD36FE">
      <w:pPr>
        <w:pStyle w:val="4"/>
        <w:spacing w:after="0"/>
        <w:rPr>
          <w:b w:val="0"/>
          <w:sz w:val="20"/>
        </w:rPr>
        <w:sectPr>
          <w:pgSz w:w="11910" w:h="16840"/>
          <w:pgMar w:top="1060" w:right="708" w:bottom="280" w:left="1275" w:header="720" w:footer="720" w:gutter="0"/>
          <w:cols w:space="720" w:num="1"/>
        </w:sectPr>
      </w:pPr>
    </w:p>
    <w:p w14:paraId="4FDC0C46">
      <w:pPr>
        <w:spacing w:before="59"/>
        <w:ind w:left="425" w:right="0" w:firstLine="0"/>
        <w:jc w:val="left"/>
        <w:rPr>
          <w:sz w:val="28"/>
        </w:rPr>
      </w:pPr>
      <w:r>
        <w:rPr>
          <w:spacing w:val="-5"/>
          <w:sz w:val="28"/>
        </w:rPr>
        <w:t>2.</w:t>
      </w:r>
    </w:p>
    <w:p w14:paraId="74ED8EAC">
      <w:pPr>
        <w:pStyle w:val="4"/>
        <w:rPr>
          <w:b w:val="0"/>
          <w:sz w:val="20"/>
        </w:rPr>
      </w:pPr>
      <w:r>
        <w:rPr>
          <w:b w:val="0"/>
          <w:sz w:val="20"/>
        </w:rPr>
        <mc:AlternateContent>
          <mc:Choice Requires="wps">
            <w:drawing>
              <wp:anchor distT="0" distB="0" distL="0" distR="0" simplePos="0" relativeHeight="251687936" behindDoc="1" locked="0" layoutInCell="1" allowOverlap="1">
                <wp:simplePos x="0" y="0"/>
                <wp:positionH relativeFrom="page">
                  <wp:posOffset>1079500</wp:posOffset>
                </wp:positionH>
                <wp:positionV relativeFrom="paragraph">
                  <wp:posOffset>303530</wp:posOffset>
                </wp:positionV>
                <wp:extent cx="5867400" cy="1270"/>
                <wp:effectExtent l="0" t="0" r="0" b="0"/>
                <wp:wrapTopAndBottom/>
                <wp:docPr id="61" name="Graphic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674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867400">
                              <a:moveTo>
                                <a:pt x="0" y="0"/>
                              </a:moveTo>
                              <a:lnTo>
                                <a:pt x="5867400" y="0"/>
                              </a:lnTo>
                            </a:path>
                          </a:pathLst>
                        </a:custGeom>
                        <a:ln w="7217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61" o:spid="_x0000_s1026" o:spt="100" style="position:absolute;left:0pt;margin-left:85pt;margin-top:23.9pt;height:0.1pt;width:462pt;mso-position-horizontal-relative:page;mso-wrap-distance-bottom:0pt;mso-wrap-distance-top:0pt;z-index:-251628544;mso-width-relative:page;mso-height-relative:page;" filled="f" stroked="t" coordsize="5867400,1" o:gfxdata="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" path="m0,0l5867400,0e">
                <v:fill on="f" focussize="0,0"/>
                <v:stroke weight="0.568267716535433pt" color="#000000" joinstyle="round"/>
                <v:imagedata o:title=""/>
                <o:lock v:ext="edit" aspectratio="f"/>
                <v:textbox inset="0mm,0mm,0mm,0mm"/>
                <w10:wrap type="topAndBottom"/>
              </v:shape>
            </w:pict>
          </mc:Fallback>
        </mc:AlternateContent>
      </w:r>
      <w:r>
        <w:rPr>
          <w:b w:val="0"/>
          <w:sz w:val="20"/>
        </w:rPr>
        <mc:AlternateContent>
          <mc:Choice Requires="wps">
            <w:drawing>
              <wp:anchor distT="0" distB="0" distL="0" distR="0" simplePos="0" relativeHeight="251687936" behindDoc="1" locked="0" layoutInCell="1" allowOverlap="1">
                <wp:simplePos x="0" y="0"/>
                <wp:positionH relativeFrom="page">
                  <wp:posOffset>1079500</wp:posOffset>
                </wp:positionH>
                <wp:positionV relativeFrom="paragraph">
                  <wp:posOffset>610870</wp:posOffset>
                </wp:positionV>
                <wp:extent cx="5867400" cy="1270"/>
                <wp:effectExtent l="0" t="0" r="0" b="0"/>
                <wp:wrapTopAndBottom/>
                <wp:docPr id="62" name="Graphic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674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867400">
                              <a:moveTo>
                                <a:pt x="0" y="0"/>
                              </a:moveTo>
                              <a:lnTo>
                                <a:pt x="5867400" y="0"/>
                              </a:lnTo>
                            </a:path>
                          </a:pathLst>
                        </a:custGeom>
                        <a:ln w="7217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62" o:spid="_x0000_s1026" o:spt="100" style="position:absolute;left:0pt;margin-left:85pt;margin-top:48.1pt;height:0.1pt;width:462pt;mso-position-horizontal-relative:page;mso-wrap-distance-bottom:0pt;mso-wrap-distance-top:0pt;z-index:-251628544;mso-width-relative:page;mso-height-relative:page;" filled="f" stroked="t" coordsize="5867400,1" o:gfxdata="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" path="m0,0l5867400,0e">
                <v:fill on="f" focussize="0,0"/>
                <v:stroke weight="0.568267716535433pt" color="#000000" joinstyle="round"/>
                <v:imagedata o:title=""/>
                <o:lock v:ext="edit" aspectratio="f"/>
                <v:textbox inset="0mm,0mm,0mm,0mm"/>
                <w10:wrap type="topAndBottom"/>
              </v:shape>
            </w:pict>
          </mc:Fallback>
        </mc:AlternateContent>
      </w:r>
      <w:r>
        <w:rPr>
          <w:b w:val="0"/>
          <w:sz w:val="20"/>
        </w:rPr>
        <mc:AlternateContent>
          <mc:Choice Requires="wps">
            <w:drawing>
              <wp:anchor distT="0" distB="0" distL="0" distR="0" simplePos="0" relativeHeight="251688960" behindDoc="1" locked="0" layoutInCell="1" allowOverlap="1">
                <wp:simplePos x="0" y="0"/>
                <wp:positionH relativeFrom="page">
                  <wp:posOffset>1079500</wp:posOffset>
                </wp:positionH>
                <wp:positionV relativeFrom="paragraph">
                  <wp:posOffset>918210</wp:posOffset>
                </wp:positionV>
                <wp:extent cx="5867400" cy="1270"/>
                <wp:effectExtent l="0" t="0" r="0" b="0"/>
                <wp:wrapTopAndBottom/>
                <wp:docPr id="63" name="Graphic 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674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867400">
                              <a:moveTo>
                                <a:pt x="0" y="0"/>
                              </a:moveTo>
                              <a:lnTo>
                                <a:pt x="5867400" y="0"/>
                              </a:lnTo>
                            </a:path>
                          </a:pathLst>
                        </a:custGeom>
                        <a:ln w="7217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63" o:spid="_x0000_s1026" o:spt="100" style="position:absolute;left:0pt;margin-left:85pt;margin-top:72.3pt;height:0.1pt;width:462pt;mso-position-horizontal-relative:page;mso-wrap-distance-bottom:0pt;mso-wrap-distance-top:0pt;z-index:-251627520;mso-width-relative:page;mso-height-relative:page;" filled="f" stroked="t" coordsize="5867400,1" o:gfxdata="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" path="m0,0l5867400,0e">
                <v:fill on="f" focussize="0,0"/>
                <v:stroke weight="0.568267716535433pt" color="#000000" joinstyle="round"/>
                <v:imagedata o:title=""/>
                <o:lock v:ext="edit" aspectratio="f"/>
                <v:textbox inset="0mm,0mm,0mm,0mm"/>
                <w10:wrap type="topAndBottom"/>
              </v:shape>
            </w:pict>
          </mc:Fallback>
        </mc:AlternateContent>
      </w:r>
      <w:r>
        <w:rPr>
          <w:b w:val="0"/>
          <w:sz w:val="20"/>
        </w:rPr>
        <mc:AlternateContent>
          <mc:Choice Requires="wps">
            <w:drawing>
              <wp:anchor distT="0" distB="0" distL="0" distR="0" simplePos="0" relativeHeight="251688960" behindDoc="1" locked="0" layoutInCell="1" allowOverlap="1">
                <wp:simplePos x="0" y="0"/>
                <wp:positionH relativeFrom="page">
                  <wp:posOffset>1079500</wp:posOffset>
                </wp:positionH>
                <wp:positionV relativeFrom="paragraph">
                  <wp:posOffset>1223010</wp:posOffset>
                </wp:positionV>
                <wp:extent cx="5868670" cy="1270"/>
                <wp:effectExtent l="0" t="0" r="0" b="0"/>
                <wp:wrapTopAndBottom/>
                <wp:docPr id="64" name="Graphic 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6867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868670">
                              <a:moveTo>
                                <a:pt x="0" y="0"/>
                              </a:moveTo>
                              <a:lnTo>
                                <a:pt x="5868352" y="0"/>
                              </a:lnTo>
                            </a:path>
                          </a:pathLst>
                        </a:custGeom>
                        <a:ln w="7217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64" o:spid="_x0000_s1026" o:spt="100" style="position:absolute;left:0pt;margin-left:85pt;margin-top:96.3pt;height:0.1pt;width:462.1pt;mso-position-horizontal-relative:page;mso-wrap-distance-bottom:0pt;mso-wrap-distance-top:0pt;z-index:-251627520;mso-width-relative:page;mso-height-relative:page;" filled="f" stroked="t" coordsize="5868670,1" o:gfxdata="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D8pRiR1wAAAAwBAAAPAAAAAAAA&#10;AAEAIAAAACIAAABkcnMvZG93bnJldi54bWxQSwECFAAUAAAACACHTuJASH1wvRMCAAB8BAAADgAA&#10;AAAAAAABACAAAAAmAQAAZHJzL2Uyb0RvYy54bWxQSwUGAAAAAAYABgBZAQAAqwUAAAAA&#10;" path="m0,0l5868352,0e">
                <v:fill on="f" focussize="0,0"/>
                <v:stroke weight="0.568267716535433pt" color="#000000" joinstyle="round"/>
                <v:imagedata o:title=""/>
                <o:lock v:ext="edit" aspectratio="f"/>
                <v:textbox inset="0mm,0mm,0mm,0mm"/>
                <w10:wrap type="topAndBottom"/>
              </v:shape>
            </w:pict>
          </mc:Fallback>
        </mc:AlternateContent>
      </w:r>
      <w:r>
        <w:rPr>
          <w:b w:val="0"/>
          <w:sz w:val="20"/>
        </w:rPr>
        <mc:AlternateContent>
          <mc:Choice Requires="wps">
            <w:drawing>
              <wp:anchor distT="0" distB="0" distL="0" distR="0" simplePos="0" relativeHeight="251689984" behindDoc="1" locked="0" layoutInCell="1" allowOverlap="1">
                <wp:simplePos x="0" y="0"/>
                <wp:positionH relativeFrom="page">
                  <wp:posOffset>1079500</wp:posOffset>
                </wp:positionH>
                <wp:positionV relativeFrom="paragraph">
                  <wp:posOffset>1530350</wp:posOffset>
                </wp:positionV>
                <wp:extent cx="5867400" cy="1270"/>
                <wp:effectExtent l="0" t="0" r="0" b="0"/>
                <wp:wrapTopAndBottom/>
                <wp:docPr id="65" name="Graphic 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674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867400">
                              <a:moveTo>
                                <a:pt x="0" y="0"/>
                              </a:moveTo>
                              <a:lnTo>
                                <a:pt x="5867400" y="0"/>
                              </a:lnTo>
                            </a:path>
                          </a:pathLst>
                        </a:custGeom>
                        <a:ln w="7217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65" o:spid="_x0000_s1026" o:spt="100" style="position:absolute;left:0pt;margin-left:85pt;margin-top:120.5pt;height:0.1pt;width:462pt;mso-position-horizontal-relative:page;mso-wrap-distance-bottom:0pt;mso-wrap-distance-top:0pt;z-index:-251626496;mso-width-relative:page;mso-height-relative:page;" filled="f" stroked="t" coordsize="5867400,1" o:gfxdata="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" path="m0,0l5867400,0e">
                <v:fill on="f" focussize="0,0"/>
                <v:stroke weight="0.568267716535433pt" color="#000000" joinstyle="round"/>
                <v:imagedata o:title=""/>
                <o:lock v:ext="edit" aspectratio="f"/>
                <v:textbox inset="0mm,0mm,0mm,0mm"/>
                <w10:wrap type="topAndBottom"/>
              </v:shape>
            </w:pict>
          </mc:Fallback>
        </mc:AlternateContent>
      </w:r>
      <w:r>
        <w:rPr>
          <w:b w:val="0"/>
          <w:sz w:val="20"/>
        </w:rPr>
        <mc:AlternateContent>
          <mc:Choice Requires="wps">
            <w:drawing>
              <wp:anchor distT="0" distB="0" distL="0" distR="0" simplePos="0" relativeHeight="251689984" behindDoc="1" locked="0" layoutInCell="1" allowOverlap="1">
                <wp:simplePos x="0" y="0"/>
                <wp:positionH relativeFrom="page">
                  <wp:posOffset>1079500</wp:posOffset>
                </wp:positionH>
                <wp:positionV relativeFrom="paragraph">
                  <wp:posOffset>1837690</wp:posOffset>
                </wp:positionV>
                <wp:extent cx="5867400" cy="1270"/>
                <wp:effectExtent l="0" t="0" r="0" b="0"/>
                <wp:wrapTopAndBottom/>
                <wp:docPr id="66" name="Graphic 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674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867400">
                              <a:moveTo>
                                <a:pt x="0" y="0"/>
                              </a:moveTo>
                              <a:lnTo>
                                <a:pt x="5867400" y="0"/>
                              </a:lnTo>
                            </a:path>
                          </a:pathLst>
                        </a:custGeom>
                        <a:ln w="7217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66" o:spid="_x0000_s1026" o:spt="100" style="position:absolute;left:0pt;margin-left:85pt;margin-top:144.7pt;height:0.1pt;width:462pt;mso-position-horizontal-relative:page;mso-wrap-distance-bottom:0pt;mso-wrap-distance-top:0pt;z-index:-251626496;mso-width-relative:page;mso-height-relative:page;" filled="f" stroked="t" coordsize="5867400,1" o:gfxdata="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DV/lm42QAAAAwBAAAPAAAAAAAA&#10;AAEAIAAAACIAAABkcnMvZG93bnJldi54bWxQSwECFAAUAAAACACHTuJAbSquKBECAAB8BAAADgAA&#10;AAAAAAABACAAAAAoAQAAZHJzL2Uyb0RvYy54bWxQSwUGAAAAAAYABgBZAQAAqwUAAAAA&#10;" path="m0,0l5867400,0e">
                <v:fill on="f" focussize="0,0"/>
                <v:stroke weight="0.568267716535433pt" color="#000000" joinstyle="round"/>
                <v:imagedata o:title=""/>
                <o:lock v:ext="edit" aspectratio="f"/>
                <v:textbox inset="0mm,0mm,0mm,0mm"/>
                <w10:wrap type="topAndBottom"/>
              </v:shape>
            </w:pict>
          </mc:Fallback>
        </mc:AlternateContent>
      </w:r>
      <w:r>
        <w:rPr>
          <w:b w:val="0"/>
          <w:sz w:val="20"/>
        </w:rPr>
        <mc:AlternateContent>
          <mc:Choice Requires="wps">
            <w:drawing>
              <wp:anchor distT="0" distB="0" distL="0" distR="0" simplePos="0" relativeHeight="251691008" behindDoc="1" locked="0" layoutInCell="1" allowOverlap="1">
                <wp:simplePos x="0" y="0"/>
                <wp:positionH relativeFrom="page">
                  <wp:posOffset>1079500</wp:posOffset>
                </wp:positionH>
                <wp:positionV relativeFrom="paragraph">
                  <wp:posOffset>2145030</wp:posOffset>
                </wp:positionV>
                <wp:extent cx="5867400" cy="1270"/>
                <wp:effectExtent l="0" t="0" r="0" b="0"/>
                <wp:wrapTopAndBottom/>
                <wp:docPr id="67" name="Graphic 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674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867400">
                              <a:moveTo>
                                <a:pt x="0" y="0"/>
                              </a:moveTo>
                              <a:lnTo>
                                <a:pt x="5867400" y="0"/>
                              </a:lnTo>
                            </a:path>
                          </a:pathLst>
                        </a:custGeom>
                        <a:ln w="7217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67" o:spid="_x0000_s1026" o:spt="100" style="position:absolute;left:0pt;margin-left:85pt;margin-top:168.9pt;height:0.1pt;width:462pt;mso-position-horizontal-relative:page;mso-wrap-distance-bottom:0pt;mso-wrap-distance-top:0pt;z-index:-251625472;mso-width-relative:page;mso-height-relative:page;" filled="f" stroked="t" coordsize="5867400,1" o:gfxdata="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Di77M42QAAAAwBAAAPAAAAAAAA&#10;AAEAIAAAACIAAABkcnMvZG93bnJldi54bWxQSwECFAAUAAAACACHTuJAVgRrSRECAAB8BAAADgAA&#10;AAAAAAABACAAAAAoAQAAZHJzL2Uyb0RvYy54bWxQSwUGAAAAAAYABgBZAQAAqwUAAAAA&#10;" path="m0,0l5867400,0e">
                <v:fill on="f" focussize="0,0"/>
                <v:stroke weight="0.568267716535433pt" color="#000000" joinstyle="round"/>
                <v:imagedata o:title=""/>
                <o:lock v:ext="edit" aspectratio="f"/>
                <v:textbox inset="0mm,0mm,0mm,0mm"/>
                <w10:wrap type="topAndBottom"/>
              </v:shape>
            </w:pict>
          </mc:Fallback>
        </mc:AlternateContent>
      </w:r>
      <w:r>
        <w:rPr>
          <w:b w:val="0"/>
          <w:sz w:val="20"/>
        </w:rPr>
        <mc:AlternateContent>
          <mc:Choice Requires="wps">
            <w:drawing>
              <wp:anchor distT="0" distB="0" distL="0" distR="0" simplePos="0" relativeHeight="251691008" behindDoc="1" locked="0" layoutInCell="1" allowOverlap="1">
                <wp:simplePos x="0" y="0"/>
                <wp:positionH relativeFrom="page">
                  <wp:posOffset>1079500</wp:posOffset>
                </wp:positionH>
                <wp:positionV relativeFrom="paragraph">
                  <wp:posOffset>2449830</wp:posOffset>
                </wp:positionV>
                <wp:extent cx="5868670" cy="1270"/>
                <wp:effectExtent l="0" t="0" r="0" b="0"/>
                <wp:wrapTopAndBottom/>
                <wp:docPr id="68" name="Graphic 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6867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868670">
                              <a:moveTo>
                                <a:pt x="0" y="0"/>
                              </a:moveTo>
                              <a:lnTo>
                                <a:pt x="5868352" y="0"/>
                              </a:lnTo>
                            </a:path>
                          </a:pathLst>
                        </a:custGeom>
                        <a:ln w="7217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68" o:spid="_x0000_s1026" o:spt="100" style="position:absolute;left:0pt;margin-left:85pt;margin-top:192.9pt;height:0.1pt;width:462.1pt;mso-position-horizontal-relative:page;mso-wrap-distance-bottom:0pt;mso-wrap-distance-top:0pt;z-index:-251625472;mso-width-relative:page;mso-height-relative:page;" filled="f" stroked="t" coordsize="5868670,1" o:gfxdata="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" path="m0,0l5868352,0e">
                <v:fill on="f" focussize="0,0"/>
                <v:stroke weight="0.568267716535433pt" color="#000000" joinstyle="round"/>
                <v:imagedata o:title=""/>
                <o:lock v:ext="edit" aspectratio="f"/>
                <v:textbox inset="0mm,0mm,0mm,0mm"/>
                <w10:wrap type="topAndBottom"/>
              </v:shape>
            </w:pict>
          </mc:Fallback>
        </mc:AlternateContent>
      </w:r>
      <w:r>
        <w:rPr>
          <w:b w:val="0"/>
          <w:sz w:val="20"/>
        </w:rPr>
        <mc:AlternateContent>
          <mc:Choice Requires="wps">
            <w:drawing>
              <wp:anchor distT="0" distB="0" distL="0" distR="0" simplePos="0" relativeHeight="251692032" behindDoc="1" locked="0" layoutInCell="1" allowOverlap="1">
                <wp:simplePos x="0" y="0"/>
                <wp:positionH relativeFrom="page">
                  <wp:posOffset>1079500</wp:posOffset>
                </wp:positionH>
                <wp:positionV relativeFrom="paragraph">
                  <wp:posOffset>2757805</wp:posOffset>
                </wp:positionV>
                <wp:extent cx="5867400" cy="1270"/>
                <wp:effectExtent l="0" t="0" r="0" b="0"/>
                <wp:wrapTopAndBottom/>
                <wp:docPr id="69" name="Graphic 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674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867400">
                              <a:moveTo>
                                <a:pt x="0" y="0"/>
                              </a:moveTo>
                              <a:lnTo>
                                <a:pt x="5867400" y="0"/>
                              </a:lnTo>
                            </a:path>
                          </a:pathLst>
                        </a:custGeom>
                        <a:ln w="7217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69" o:spid="_x0000_s1026" o:spt="100" style="position:absolute;left:0pt;margin-left:85pt;margin-top:217.15pt;height:0.1pt;width:462pt;mso-position-horizontal-relative:page;mso-wrap-distance-bottom:0pt;mso-wrap-distance-top:0pt;z-index:-251624448;mso-width-relative:page;mso-height-relative:page;" filled="f" stroked="t" coordsize="5867400,1" o:gfxdata="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XX4xbNoAAAAMAQAADwAAAAAA&#10;AAABACAAAAAiAAAAZHJzL2Rvd25yZXYueG1sUEsBAhQAFAAAAAgAh07iQNebT24RAgAAfAQAAA4A&#10;AAAAAAAAAQAgAAAAKQEAAGRycy9lMm9Eb2MueG1sUEsFBgAAAAAGAAYAWQEAAKwFAAAAAA==&#10;" path="m0,0l5867400,0e">
                <v:fill on="f" focussize="0,0"/>
                <v:stroke weight="0.568267716535433pt" color="#000000" joinstyle="round"/>
                <v:imagedata o:title=""/>
                <o:lock v:ext="edit" aspectratio="f"/>
                <v:textbox inset="0mm,0mm,0mm,0mm"/>
                <w10:wrap type="topAndBottom"/>
              </v:shape>
            </w:pict>
          </mc:Fallback>
        </mc:AlternateContent>
      </w:r>
      <w:r>
        <w:rPr>
          <w:b w:val="0"/>
          <w:sz w:val="20"/>
        </w:rPr>
        <mc:AlternateContent>
          <mc:Choice Requires="wps">
            <w:drawing>
              <wp:anchor distT="0" distB="0" distL="0" distR="0" simplePos="0" relativeHeight="251692032" behindDoc="1" locked="0" layoutInCell="1" allowOverlap="1">
                <wp:simplePos x="0" y="0"/>
                <wp:positionH relativeFrom="page">
                  <wp:posOffset>1079500</wp:posOffset>
                </wp:positionH>
                <wp:positionV relativeFrom="paragraph">
                  <wp:posOffset>3065145</wp:posOffset>
                </wp:positionV>
                <wp:extent cx="5867400" cy="1270"/>
                <wp:effectExtent l="0" t="0" r="0" b="0"/>
                <wp:wrapTopAndBottom/>
                <wp:docPr id="70" name="Graphic 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674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867400">
                              <a:moveTo>
                                <a:pt x="0" y="0"/>
                              </a:moveTo>
                              <a:lnTo>
                                <a:pt x="5867400" y="0"/>
                              </a:lnTo>
                            </a:path>
                          </a:pathLst>
                        </a:custGeom>
                        <a:ln w="7217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70" o:spid="_x0000_s1026" o:spt="100" style="position:absolute;left:0pt;margin-left:85pt;margin-top:241.35pt;height:0.1pt;width:462pt;mso-position-horizontal-relative:page;mso-wrap-distance-bottom:0pt;mso-wrap-distance-top:0pt;z-index:-251624448;mso-width-relative:page;mso-height-relative:page;" filled="f" stroked="t" coordsize="5867400,1" o:gfxdata="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" path="m0,0l5867400,0e">
                <v:fill on="f" focussize="0,0"/>
                <v:stroke weight="0.568267716535433pt" color="#000000" joinstyle="round"/>
                <v:imagedata o:title=""/>
                <o:lock v:ext="edit" aspectratio="f"/>
                <v:textbox inset="0mm,0mm,0mm,0mm"/>
                <w10:wrap type="topAndBottom"/>
              </v:shape>
            </w:pict>
          </mc:Fallback>
        </mc:AlternateContent>
      </w:r>
      <w:r>
        <w:rPr>
          <w:b w:val="0"/>
          <w:sz w:val="20"/>
        </w:rPr>
        <mc:AlternateContent>
          <mc:Choice Requires="wps">
            <w:drawing>
              <wp:anchor distT="0" distB="0" distL="0" distR="0" simplePos="0" relativeHeight="251693056" behindDoc="1" locked="0" layoutInCell="1" allowOverlap="1">
                <wp:simplePos x="0" y="0"/>
                <wp:positionH relativeFrom="page">
                  <wp:posOffset>1079500</wp:posOffset>
                </wp:positionH>
                <wp:positionV relativeFrom="paragraph">
                  <wp:posOffset>3372485</wp:posOffset>
                </wp:positionV>
                <wp:extent cx="5867400" cy="1270"/>
                <wp:effectExtent l="0" t="0" r="0" b="0"/>
                <wp:wrapTopAndBottom/>
                <wp:docPr id="71" name="Graphic 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674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867400">
                              <a:moveTo>
                                <a:pt x="0" y="0"/>
                              </a:moveTo>
                              <a:lnTo>
                                <a:pt x="5867400" y="0"/>
                              </a:lnTo>
                            </a:path>
                          </a:pathLst>
                        </a:custGeom>
                        <a:ln w="7217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71" o:spid="_x0000_s1026" o:spt="100" style="position:absolute;left:0pt;margin-left:85pt;margin-top:265.55pt;height:0.1pt;width:462pt;mso-position-horizontal-relative:page;mso-wrap-distance-bottom:0pt;mso-wrap-distance-top:0pt;z-index:-251623424;mso-width-relative:page;mso-height-relative:page;" filled="f" stroked="t" coordsize="5867400,1" o:gfxdata="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D5j+RK2QAAAAwBAAAPAAAAAAAA&#10;AAEAIAAAACIAAABkcnMvZG93bnJldi54bWxQSwECFAAUAAAACACHTuJAh8ruZxECAAB8BAAADgAA&#10;AAAAAAABACAAAAAoAQAAZHJzL2Uyb0RvYy54bWxQSwUGAAAAAAYABgBZAQAAqwUAAAAA&#10;" path="m0,0l5867400,0e">
                <v:fill on="f" focussize="0,0"/>
                <v:stroke weight="0.568267716535433pt" color="#000000" joinstyle="round"/>
                <v:imagedata o:title=""/>
                <o:lock v:ext="edit" aspectratio="f"/>
                <v:textbox inset="0mm,0mm,0mm,0mm"/>
                <w10:wrap type="topAndBottom"/>
              </v:shape>
            </w:pict>
          </mc:Fallback>
        </mc:AlternateContent>
      </w:r>
    </w:p>
    <w:p w14:paraId="360AE75D">
      <w:pPr>
        <w:pStyle w:val="4"/>
        <w:rPr>
          <w:b w:val="0"/>
          <w:sz w:val="20"/>
        </w:rPr>
      </w:pPr>
    </w:p>
    <w:p w14:paraId="10C107B8">
      <w:pPr>
        <w:pStyle w:val="4"/>
        <w:rPr>
          <w:b w:val="0"/>
          <w:sz w:val="20"/>
        </w:rPr>
      </w:pPr>
    </w:p>
    <w:p w14:paraId="19952617">
      <w:pPr>
        <w:pStyle w:val="4"/>
        <w:spacing w:before="220"/>
        <w:rPr>
          <w:b w:val="0"/>
          <w:sz w:val="20"/>
        </w:rPr>
      </w:pPr>
    </w:p>
    <w:p w14:paraId="2EEA879F">
      <w:pPr>
        <w:pStyle w:val="4"/>
        <w:rPr>
          <w:b w:val="0"/>
          <w:sz w:val="20"/>
        </w:rPr>
      </w:pPr>
    </w:p>
    <w:p w14:paraId="3006EEEA">
      <w:pPr>
        <w:pStyle w:val="4"/>
        <w:rPr>
          <w:b w:val="0"/>
          <w:sz w:val="20"/>
        </w:rPr>
      </w:pPr>
    </w:p>
    <w:p w14:paraId="10028F4B">
      <w:pPr>
        <w:pStyle w:val="4"/>
        <w:rPr>
          <w:b w:val="0"/>
          <w:sz w:val="20"/>
        </w:rPr>
      </w:pPr>
    </w:p>
    <w:p w14:paraId="1428152C">
      <w:pPr>
        <w:pStyle w:val="4"/>
        <w:spacing w:before="220"/>
        <w:rPr>
          <w:b w:val="0"/>
          <w:sz w:val="20"/>
        </w:rPr>
      </w:pPr>
    </w:p>
    <w:p w14:paraId="22FBFE27">
      <w:pPr>
        <w:pStyle w:val="4"/>
        <w:rPr>
          <w:b w:val="0"/>
          <w:sz w:val="20"/>
        </w:rPr>
      </w:pPr>
    </w:p>
    <w:p w14:paraId="2F2324AE">
      <w:pPr>
        <w:pStyle w:val="4"/>
        <w:rPr>
          <w:b w:val="0"/>
          <w:sz w:val="20"/>
        </w:rPr>
      </w:pPr>
    </w:p>
    <w:p w14:paraId="443B274A">
      <w:pPr>
        <w:pStyle w:val="4"/>
        <w:rPr>
          <w:b w:val="0"/>
          <w:sz w:val="20"/>
        </w:rPr>
      </w:pPr>
    </w:p>
    <w:p w14:paraId="43089FAE">
      <w:pPr>
        <w:tabs>
          <w:tab w:val="left" w:pos="9526"/>
        </w:tabs>
        <w:spacing w:before="158"/>
        <w:ind w:left="425" w:right="0" w:firstLine="0"/>
        <w:jc w:val="left"/>
        <w:rPr>
          <w:sz w:val="28"/>
        </w:rPr>
      </w:pPr>
      <w:r>
        <w:rPr>
          <w:sz w:val="28"/>
          <w:u w:val="single"/>
        </w:rPr>
        <w:tab/>
      </w:r>
      <w:r>
        <w:rPr>
          <w:spacing w:val="-10"/>
          <w:sz w:val="28"/>
        </w:rPr>
        <w:t>.</w:t>
      </w:r>
    </w:p>
    <w:p w14:paraId="04655418">
      <w:pPr>
        <w:pStyle w:val="4"/>
        <w:spacing w:before="40"/>
        <w:rPr>
          <w:b w:val="0"/>
        </w:rPr>
      </w:pPr>
    </w:p>
    <w:p w14:paraId="6F76AFE1">
      <w:pPr>
        <w:spacing w:before="0"/>
        <w:ind w:left="413" w:right="0" w:firstLine="0"/>
        <w:jc w:val="left"/>
        <w:rPr>
          <w:sz w:val="28"/>
        </w:rPr>
      </w:pPr>
      <w:r>
        <w:rPr>
          <w:spacing w:val="-5"/>
          <w:sz w:val="28"/>
        </w:rPr>
        <w:t>3.</w:t>
      </w:r>
    </w:p>
    <w:p w14:paraId="0173722E">
      <w:pPr>
        <w:pStyle w:val="4"/>
        <w:spacing w:before="225"/>
        <w:rPr>
          <w:b w:val="0"/>
          <w:sz w:val="20"/>
        </w:rPr>
      </w:pPr>
      <w:r>
        <w:rPr>
          <w:b w:val="0"/>
          <w:sz w:val="20"/>
        </w:rPr>
        <mc:AlternateContent>
          <mc:Choice Requires="wps">
            <w:drawing>
              <wp:anchor distT="0" distB="0" distL="0" distR="0" simplePos="0" relativeHeight="251693056" behindDoc="1" locked="0" layoutInCell="1" allowOverlap="1">
                <wp:simplePos x="0" y="0"/>
                <wp:positionH relativeFrom="page">
                  <wp:posOffset>1079500</wp:posOffset>
                </wp:positionH>
                <wp:positionV relativeFrom="paragraph">
                  <wp:posOffset>303530</wp:posOffset>
                </wp:positionV>
                <wp:extent cx="5867400" cy="1270"/>
                <wp:effectExtent l="0" t="0" r="0" b="0"/>
                <wp:wrapTopAndBottom/>
                <wp:docPr id="72" name="Graphic 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674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867400">
                              <a:moveTo>
                                <a:pt x="0" y="0"/>
                              </a:moveTo>
                              <a:lnTo>
                                <a:pt x="5867400" y="0"/>
                              </a:lnTo>
                            </a:path>
                          </a:pathLst>
                        </a:custGeom>
                        <a:ln w="7217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72" o:spid="_x0000_s1026" o:spt="100" style="position:absolute;left:0pt;margin-left:85pt;margin-top:23.9pt;height:0.1pt;width:462pt;mso-position-horizontal-relative:page;mso-wrap-distance-bottom:0pt;mso-wrap-distance-top:0pt;z-index:-251623424;mso-width-relative:page;mso-height-relative:page;" filled="f" stroked="t" coordsize="5867400,1" o:gfxdata="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" path="m0,0l5867400,0e">
                <v:fill on="f" focussize="0,0"/>
                <v:stroke weight="0.568267716535433pt" color="#000000" joinstyle="round"/>
                <v:imagedata o:title=""/>
                <o:lock v:ext="edit" aspectratio="f"/>
                <v:textbox inset="0mm,0mm,0mm,0mm"/>
                <w10:wrap type="topAndBottom"/>
              </v:shape>
            </w:pict>
          </mc:Fallback>
        </mc:AlternateContent>
      </w:r>
      <w:r>
        <w:rPr>
          <w:b w:val="0"/>
          <w:sz w:val="20"/>
        </w:rPr>
        <mc:AlternateContent>
          <mc:Choice Requires="wps">
            <w:drawing>
              <wp:anchor distT="0" distB="0" distL="0" distR="0" simplePos="0" relativeHeight="251694080" behindDoc="1" locked="0" layoutInCell="1" allowOverlap="1">
                <wp:simplePos x="0" y="0"/>
                <wp:positionH relativeFrom="page">
                  <wp:posOffset>1079500</wp:posOffset>
                </wp:positionH>
                <wp:positionV relativeFrom="paragraph">
                  <wp:posOffset>610870</wp:posOffset>
                </wp:positionV>
                <wp:extent cx="5867400" cy="1270"/>
                <wp:effectExtent l="0" t="0" r="0" b="0"/>
                <wp:wrapTopAndBottom/>
                <wp:docPr id="73" name="Graphic 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674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867400">
                              <a:moveTo>
                                <a:pt x="0" y="0"/>
                              </a:moveTo>
                              <a:lnTo>
                                <a:pt x="5867400" y="0"/>
                              </a:lnTo>
                            </a:path>
                          </a:pathLst>
                        </a:custGeom>
                        <a:ln w="7217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73" o:spid="_x0000_s1026" o:spt="100" style="position:absolute;left:0pt;margin-left:85pt;margin-top:48.1pt;height:0.1pt;width:462pt;mso-position-horizontal-relative:page;mso-wrap-distance-bottom:0pt;mso-wrap-distance-top:0pt;z-index:-251622400;mso-width-relative:page;mso-height-relative:page;" filled="f" stroked="t" coordsize="5867400,1" o:gfxdata="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D0TAlp2AAAAAoBAAAPAAAAAAAA&#10;AAEAIAAAACIAAABkcnMvZG93bnJldi54bWxQSwECFAAUAAAACACHTuJA8ZZkpBICAAB8BAAADgAA&#10;AAAAAAABACAAAAAnAQAAZHJzL2Uyb0RvYy54bWxQSwUGAAAAAAYABgBZAQAAqwUAAAAA&#10;" path="m0,0l5867400,0e">
                <v:fill on="f" focussize="0,0"/>
                <v:stroke weight="0.568267716535433pt" color="#000000" joinstyle="round"/>
                <v:imagedata o:title=""/>
                <o:lock v:ext="edit" aspectratio="f"/>
                <v:textbox inset="0mm,0mm,0mm,0mm"/>
                <w10:wrap type="topAndBottom"/>
              </v:shape>
            </w:pict>
          </mc:Fallback>
        </mc:AlternateContent>
      </w:r>
      <w:r>
        <w:rPr>
          <w:b w:val="0"/>
          <w:sz w:val="20"/>
        </w:rPr>
        <mc:AlternateContent>
          <mc:Choice Requires="wps">
            <w:drawing>
              <wp:anchor distT="0" distB="0" distL="0" distR="0" simplePos="0" relativeHeight="251694080" behindDoc="1" locked="0" layoutInCell="1" allowOverlap="1">
                <wp:simplePos x="0" y="0"/>
                <wp:positionH relativeFrom="page">
                  <wp:posOffset>1079500</wp:posOffset>
                </wp:positionH>
                <wp:positionV relativeFrom="paragraph">
                  <wp:posOffset>915670</wp:posOffset>
                </wp:positionV>
                <wp:extent cx="5867400" cy="1270"/>
                <wp:effectExtent l="0" t="0" r="0" b="0"/>
                <wp:wrapTopAndBottom/>
                <wp:docPr id="74" name="Graphic 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674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867400">
                              <a:moveTo>
                                <a:pt x="0" y="0"/>
                              </a:moveTo>
                              <a:lnTo>
                                <a:pt x="5867400" y="0"/>
                              </a:lnTo>
                            </a:path>
                          </a:pathLst>
                        </a:custGeom>
                        <a:ln w="7217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74" o:spid="_x0000_s1026" o:spt="100" style="position:absolute;left:0pt;margin-left:85pt;margin-top:72.1pt;height:0.1pt;width:462pt;mso-position-horizontal-relative:page;mso-wrap-distance-bottom:0pt;mso-wrap-distance-top:0pt;z-index:-251622400;mso-width-relative:page;mso-height-relative:page;" filled="f" stroked="t" coordsize="5867400,1" o:gfxdata="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" path="m0,0l5867400,0e">
                <v:fill on="f" focussize="0,0"/>
                <v:stroke weight="0.568267716535433pt" color="#000000" joinstyle="round"/>
                <v:imagedata o:title=""/>
                <o:lock v:ext="edit" aspectratio="f"/>
                <v:textbox inset="0mm,0mm,0mm,0mm"/>
                <w10:wrap type="topAndBottom"/>
              </v:shape>
            </w:pict>
          </mc:Fallback>
        </mc:AlternateContent>
      </w:r>
      <w:r>
        <w:rPr>
          <w:b w:val="0"/>
          <w:sz w:val="20"/>
        </w:rPr>
        <mc:AlternateContent>
          <mc:Choice Requires="wps">
            <w:drawing>
              <wp:anchor distT="0" distB="0" distL="0" distR="0" simplePos="0" relativeHeight="251695104" behindDoc="1" locked="0" layoutInCell="1" allowOverlap="1">
                <wp:simplePos x="0" y="0"/>
                <wp:positionH relativeFrom="page">
                  <wp:posOffset>1079500</wp:posOffset>
                </wp:positionH>
                <wp:positionV relativeFrom="paragraph">
                  <wp:posOffset>1223010</wp:posOffset>
                </wp:positionV>
                <wp:extent cx="5868035" cy="1270"/>
                <wp:effectExtent l="0" t="0" r="0" b="0"/>
                <wp:wrapTopAndBottom/>
                <wp:docPr id="75" name="Graphic 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6803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868035">
                              <a:moveTo>
                                <a:pt x="0" y="0"/>
                              </a:moveTo>
                              <a:lnTo>
                                <a:pt x="5867717" y="0"/>
                              </a:lnTo>
                            </a:path>
                          </a:pathLst>
                        </a:custGeom>
                        <a:ln w="7217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75" o:spid="_x0000_s1026" o:spt="100" style="position:absolute;left:0pt;margin-left:85pt;margin-top:96.3pt;height:0.1pt;width:462.05pt;mso-position-horizontal-relative:page;mso-wrap-distance-bottom:0pt;mso-wrap-distance-top:0pt;z-index:-251621376;mso-width-relative:page;mso-height-relative:page;" filled="f" stroked="t" coordsize="5868035,1" o:gfxdata="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" path="m0,0l5867717,0e">
                <v:fill on="f" focussize="0,0"/>
                <v:stroke weight="0.568267716535433pt" color="#000000" joinstyle="round"/>
                <v:imagedata o:title=""/>
                <o:lock v:ext="edit" aspectratio="f"/>
                <v:textbox inset="0mm,0mm,0mm,0mm"/>
                <w10:wrap type="topAndBottom"/>
              </v:shape>
            </w:pict>
          </mc:Fallback>
        </mc:AlternateContent>
      </w:r>
      <w:r>
        <w:rPr>
          <w:b w:val="0"/>
          <w:sz w:val="20"/>
        </w:rPr>
        <mc:AlternateContent>
          <mc:Choice Requires="wps">
            <w:drawing>
              <wp:anchor distT="0" distB="0" distL="0" distR="0" simplePos="0" relativeHeight="251695104" behindDoc="1" locked="0" layoutInCell="1" allowOverlap="1">
                <wp:simplePos x="0" y="0"/>
                <wp:positionH relativeFrom="page">
                  <wp:posOffset>1079500</wp:posOffset>
                </wp:positionH>
                <wp:positionV relativeFrom="paragraph">
                  <wp:posOffset>1530985</wp:posOffset>
                </wp:positionV>
                <wp:extent cx="5867400" cy="1270"/>
                <wp:effectExtent l="0" t="0" r="0" b="0"/>
                <wp:wrapTopAndBottom/>
                <wp:docPr id="76" name="Graphic 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674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867400">
                              <a:moveTo>
                                <a:pt x="0" y="0"/>
                              </a:moveTo>
                              <a:lnTo>
                                <a:pt x="5867400" y="0"/>
                              </a:lnTo>
                            </a:path>
                          </a:pathLst>
                        </a:custGeom>
                        <a:ln w="7217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76" o:spid="_x0000_s1026" o:spt="100" style="position:absolute;left:0pt;margin-left:85pt;margin-top:120.55pt;height:0.1pt;width:462pt;mso-position-horizontal-relative:page;mso-wrap-distance-bottom:0pt;mso-wrap-distance-top:0pt;z-index:-251621376;mso-width-relative:page;mso-height-relative:page;" filled="f" stroked="t" coordsize="5867400,1" o:gfxdata="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ASPRJJ2QAAAAwBAAAPAAAAAAAA&#10;AAEAIAAAACIAAABkcnMvZG93bnJldi54bWxQSwECFAAUAAAACACHTuJAZwbEmRECAAB8BAAADgAA&#10;AAAAAAABACAAAAAoAQAAZHJzL2Uyb0RvYy54bWxQSwUGAAAAAAYABgBZAQAAqwUAAAAA&#10;" path="m0,0l5867400,0e">
                <v:fill on="f" focussize="0,0"/>
                <v:stroke weight="0.568267716535433pt" color="#000000" joinstyle="round"/>
                <v:imagedata o:title=""/>
                <o:lock v:ext="edit" aspectratio="f"/>
                <v:textbox inset="0mm,0mm,0mm,0mm"/>
                <w10:wrap type="topAndBottom"/>
              </v:shape>
            </w:pict>
          </mc:Fallback>
        </mc:AlternateContent>
      </w:r>
      <w:r>
        <w:rPr>
          <w:b w:val="0"/>
          <w:sz w:val="20"/>
        </w:rPr>
        <mc:AlternateContent>
          <mc:Choice Requires="wps">
            <w:drawing>
              <wp:anchor distT="0" distB="0" distL="0" distR="0" simplePos="0" relativeHeight="251696128" behindDoc="1" locked="0" layoutInCell="1" allowOverlap="1">
                <wp:simplePos x="0" y="0"/>
                <wp:positionH relativeFrom="page">
                  <wp:posOffset>1079500</wp:posOffset>
                </wp:positionH>
                <wp:positionV relativeFrom="paragraph">
                  <wp:posOffset>1838325</wp:posOffset>
                </wp:positionV>
                <wp:extent cx="5867400" cy="1270"/>
                <wp:effectExtent l="0" t="0" r="0" b="0"/>
                <wp:wrapTopAndBottom/>
                <wp:docPr id="77" name="Graphic 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674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867400">
                              <a:moveTo>
                                <a:pt x="0" y="0"/>
                              </a:moveTo>
                              <a:lnTo>
                                <a:pt x="5867400" y="0"/>
                              </a:lnTo>
                            </a:path>
                          </a:pathLst>
                        </a:custGeom>
                        <a:ln w="7217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77" o:spid="_x0000_s1026" o:spt="100" style="position:absolute;left:0pt;margin-left:85pt;margin-top:144.75pt;height:0.1pt;width:462pt;mso-position-horizontal-relative:page;mso-wrap-distance-bottom:0pt;mso-wrap-distance-top:0pt;z-index:-251620352;mso-width-relative:page;mso-height-relative:page;" filled="f" stroked="t" coordsize="5867400,1" o:gfxdata="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BvgzPi2QAAAAwBAAAPAAAAAAAA&#10;AAEAIAAAACIAAABkcnMvZG93bnJldi54bWxQSwECFAAUAAAACACHTuJAXCgB+BECAAB8BAAADgAA&#10;AAAAAAABACAAAAAoAQAAZHJzL2Uyb0RvYy54bWxQSwUGAAAAAAYABgBZAQAAqwUAAAAA&#10;" path="m0,0l5867400,0e">
                <v:fill on="f" focussize="0,0"/>
                <v:stroke weight="0.568267716535433pt" color="#000000" joinstyle="round"/>
                <v:imagedata o:title=""/>
                <o:lock v:ext="edit" aspectratio="f"/>
                <v:textbox inset="0mm,0mm,0mm,0mm"/>
                <w10:wrap type="topAndBottom"/>
              </v:shape>
            </w:pict>
          </mc:Fallback>
        </mc:AlternateContent>
      </w:r>
      <w:r>
        <w:rPr>
          <w:b w:val="0"/>
          <w:sz w:val="20"/>
        </w:rPr>
        <mc:AlternateContent>
          <mc:Choice Requires="wps">
            <w:drawing>
              <wp:anchor distT="0" distB="0" distL="0" distR="0" simplePos="0" relativeHeight="251696128" behindDoc="1" locked="0" layoutInCell="1" allowOverlap="1">
                <wp:simplePos x="0" y="0"/>
                <wp:positionH relativeFrom="page">
                  <wp:posOffset>1079500</wp:posOffset>
                </wp:positionH>
                <wp:positionV relativeFrom="paragraph">
                  <wp:posOffset>2143125</wp:posOffset>
                </wp:positionV>
                <wp:extent cx="5867400" cy="1270"/>
                <wp:effectExtent l="0" t="0" r="0" b="0"/>
                <wp:wrapTopAndBottom/>
                <wp:docPr id="78" name="Graphic 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674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867400">
                              <a:moveTo>
                                <a:pt x="0" y="0"/>
                              </a:moveTo>
                              <a:lnTo>
                                <a:pt x="5867400" y="0"/>
                              </a:lnTo>
                            </a:path>
                          </a:pathLst>
                        </a:custGeom>
                        <a:ln w="7217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78" o:spid="_x0000_s1026" o:spt="100" style="position:absolute;left:0pt;margin-left:85pt;margin-top:168.75pt;height:0.1pt;width:462pt;mso-position-horizontal-relative:page;mso-wrap-distance-bottom:0pt;mso-wrap-distance-top:0pt;z-index:-251620352;mso-width-relative:page;mso-height-relative:page;" filled="f" stroked="t" coordsize="5867400,1" o:gfxdata="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C37ktv2QAAAAwBAAAPAAAAAAAA&#10;AAEAIAAAACIAAABkcnMvZG93bnJldi54bWxQSwECFAAUAAAACACHTuJA5pngvhECAAB8BAAADgAA&#10;AAAAAAABACAAAAAoAQAAZHJzL2Uyb0RvYy54bWxQSwUGAAAAAAYABgBZAQAAqwUAAAAA&#10;" path="m0,0l5867400,0e">
                <v:fill on="f" focussize="0,0"/>
                <v:stroke weight="0.568267716535433pt" color="#000000" joinstyle="round"/>
                <v:imagedata o:title=""/>
                <o:lock v:ext="edit" aspectratio="f"/>
                <v:textbox inset="0mm,0mm,0mm,0mm"/>
                <w10:wrap type="topAndBottom"/>
              </v:shape>
            </w:pict>
          </mc:Fallback>
        </mc:AlternateContent>
      </w:r>
      <w:r>
        <w:rPr>
          <w:b w:val="0"/>
          <w:sz w:val="20"/>
        </w:rPr>
        <mc:AlternateContent>
          <mc:Choice Requires="wps">
            <w:drawing>
              <wp:anchor distT="0" distB="0" distL="0" distR="0" simplePos="0" relativeHeight="251697152" behindDoc="1" locked="0" layoutInCell="1" allowOverlap="1">
                <wp:simplePos x="0" y="0"/>
                <wp:positionH relativeFrom="page">
                  <wp:posOffset>1079500</wp:posOffset>
                </wp:positionH>
                <wp:positionV relativeFrom="paragraph">
                  <wp:posOffset>2450465</wp:posOffset>
                </wp:positionV>
                <wp:extent cx="5867400" cy="1270"/>
                <wp:effectExtent l="0" t="0" r="0" b="0"/>
                <wp:wrapTopAndBottom/>
                <wp:docPr id="79" name="Graphic 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674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867400">
                              <a:moveTo>
                                <a:pt x="0" y="0"/>
                              </a:moveTo>
                              <a:lnTo>
                                <a:pt x="5867400" y="0"/>
                              </a:lnTo>
                            </a:path>
                          </a:pathLst>
                        </a:custGeom>
                        <a:ln w="7217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79" o:spid="_x0000_s1026" o:spt="100" style="position:absolute;left:0pt;margin-left:85pt;margin-top:192.95pt;height:0.1pt;width:462pt;mso-position-horizontal-relative:page;mso-wrap-distance-bottom:0pt;mso-wrap-distance-top:0pt;z-index:-251619328;mso-width-relative:page;mso-height-relative:page;" filled="f" stroked="t" coordsize="5867400,1" o:gfxdata="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j3QQ6NkAAAAMAQAADwAAAAAA&#10;AAABACAAAAAiAAAAZHJzL2Rvd25yZXYueG1sUEsBAhQAFAAAAAgAh07iQN23Jd8SAgAAfAQAAA4A&#10;AAAAAAAAAQAgAAAAKAEAAGRycy9lMm9Eb2MueG1sUEsFBgAAAAAGAAYAWQEAAKwFAAAAAA==&#10;" path="m0,0l5867400,0e">
                <v:fill on="f" focussize="0,0"/>
                <v:stroke weight="0.568267716535433pt" color="#000000" joinstyle="round"/>
                <v:imagedata o:title=""/>
                <o:lock v:ext="edit" aspectratio="f"/>
                <v:textbox inset="0mm,0mm,0mm,0mm"/>
                <w10:wrap type="topAndBottom"/>
              </v:shape>
            </w:pict>
          </mc:Fallback>
        </mc:AlternateContent>
      </w:r>
      <w:r>
        <w:rPr>
          <w:b w:val="0"/>
          <w:sz w:val="20"/>
        </w:rPr>
        <mc:AlternateContent>
          <mc:Choice Requires="wps">
            <w:drawing>
              <wp:anchor distT="0" distB="0" distL="0" distR="0" simplePos="0" relativeHeight="251697152" behindDoc="1" locked="0" layoutInCell="1" allowOverlap="1">
                <wp:simplePos x="0" y="0"/>
                <wp:positionH relativeFrom="page">
                  <wp:posOffset>1079500</wp:posOffset>
                </wp:positionH>
                <wp:positionV relativeFrom="paragraph">
                  <wp:posOffset>2757805</wp:posOffset>
                </wp:positionV>
                <wp:extent cx="5867400" cy="1270"/>
                <wp:effectExtent l="0" t="0" r="0" b="0"/>
                <wp:wrapTopAndBottom/>
                <wp:docPr id="80" name="Graphic 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674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867400">
                              <a:moveTo>
                                <a:pt x="0" y="0"/>
                              </a:moveTo>
                              <a:lnTo>
                                <a:pt x="5867400" y="0"/>
                              </a:lnTo>
                            </a:path>
                          </a:pathLst>
                        </a:custGeom>
                        <a:ln w="7217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80" o:spid="_x0000_s1026" o:spt="100" style="position:absolute;left:0pt;margin-left:85pt;margin-top:217.15pt;height:0.1pt;width:462pt;mso-position-horizontal-relative:page;mso-wrap-distance-bottom:0pt;mso-wrap-distance-top:0pt;z-index:-251619328;mso-width-relative:page;mso-height-relative:page;" filled="f" stroked="t" coordsize="5867400,1" o:gfxdata="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BdfjFs2gAAAAwBAAAPAAAAAAAA&#10;AAEAIAAAACIAAABkcnMvZG93bnJldi54bWxQSwECFAAUAAAACACHTuJAn1/ZLRACAAB8BAAADgAA&#10;AAAAAAABACAAAAApAQAAZHJzL2Uyb0RvYy54bWxQSwUGAAAAAAYABgBZAQAAqwUAAAAA&#10;" path="m0,0l5867400,0e">
                <v:fill on="f" focussize="0,0"/>
                <v:stroke weight="0.568267716535433pt" color="#000000" joinstyle="round"/>
                <v:imagedata o:title=""/>
                <o:lock v:ext="edit" aspectratio="f"/>
                <v:textbox inset="0mm,0mm,0mm,0mm"/>
                <w10:wrap type="topAndBottom"/>
              </v:shape>
            </w:pict>
          </mc:Fallback>
        </mc:AlternateContent>
      </w:r>
      <w:r>
        <w:rPr>
          <w:b w:val="0"/>
          <w:sz w:val="20"/>
        </w:rPr>
        <mc:AlternateContent>
          <mc:Choice Requires="wps">
            <w:drawing>
              <wp:anchor distT="0" distB="0" distL="0" distR="0" simplePos="0" relativeHeight="251698176" behindDoc="1" locked="0" layoutInCell="1" allowOverlap="1">
                <wp:simplePos x="0" y="0"/>
                <wp:positionH relativeFrom="page">
                  <wp:posOffset>1079500</wp:posOffset>
                </wp:positionH>
                <wp:positionV relativeFrom="paragraph">
                  <wp:posOffset>3065145</wp:posOffset>
                </wp:positionV>
                <wp:extent cx="5867400" cy="1270"/>
                <wp:effectExtent l="0" t="0" r="0" b="0"/>
                <wp:wrapTopAndBottom/>
                <wp:docPr id="81" name="Graphic 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674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867400">
                              <a:moveTo>
                                <a:pt x="0" y="0"/>
                              </a:moveTo>
                              <a:lnTo>
                                <a:pt x="5867400" y="0"/>
                              </a:lnTo>
                            </a:path>
                          </a:pathLst>
                        </a:custGeom>
                        <a:ln w="7217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81" o:spid="_x0000_s1026" o:spt="100" style="position:absolute;left:0pt;margin-left:85pt;margin-top:241.35pt;height:0.1pt;width:462pt;mso-position-horizontal-relative:page;mso-wrap-distance-bottom:0pt;mso-wrap-distance-top:0pt;z-index:-251618304;mso-width-relative:page;mso-height-relative:page;" filled="f" stroked="t" coordsize="5867400,1" o:gfxdata="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Dxiw8h2QAAAAwBAAAPAAAAAAAA&#10;AAEAIAAAACIAAABkcnMvZG93bnJldi54bWxQSwECFAAUAAAACACHTuJApHEcTBECAAB8BAAADgAA&#10;AAAAAAABACAAAAAoAQAAZHJzL2Uyb0RvYy54bWxQSwUGAAAAAAYABgBZAQAAqwUAAAAA&#10;" path="m0,0l5867400,0e">
                <v:fill on="f" focussize="0,0"/>
                <v:stroke weight="0.568267716535433pt" color="#000000" joinstyle="round"/>
                <v:imagedata o:title=""/>
                <o:lock v:ext="edit" aspectratio="f"/>
                <v:textbox inset="0mm,0mm,0mm,0mm"/>
                <w10:wrap type="topAndBottom"/>
              </v:shape>
            </w:pict>
          </mc:Fallback>
        </mc:AlternateContent>
      </w:r>
      <w:r>
        <w:rPr>
          <w:b w:val="0"/>
          <w:sz w:val="20"/>
        </w:rPr>
        <mc:AlternateContent>
          <mc:Choice Requires="wps">
            <w:drawing>
              <wp:anchor distT="0" distB="0" distL="0" distR="0" simplePos="0" relativeHeight="251698176" behindDoc="1" locked="0" layoutInCell="1" allowOverlap="1">
                <wp:simplePos x="0" y="0"/>
                <wp:positionH relativeFrom="page">
                  <wp:posOffset>1079500</wp:posOffset>
                </wp:positionH>
                <wp:positionV relativeFrom="paragraph">
                  <wp:posOffset>3369945</wp:posOffset>
                </wp:positionV>
                <wp:extent cx="5869305" cy="1270"/>
                <wp:effectExtent l="0" t="0" r="0" b="0"/>
                <wp:wrapTopAndBottom/>
                <wp:docPr id="82" name="Graphic 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6930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869305">
                              <a:moveTo>
                                <a:pt x="0" y="0"/>
                              </a:moveTo>
                              <a:lnTo>
                                <a:pt x="5868987" y="0"/>
                              </a:lnTo>
                            </a:path>
                          </a:pathLst>
                        </a:custGeom>
                        <a:ln w="7217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82" o:spid="_x0000_s1026" o:spt="100" style="position:absolute;left:0pt;margin-left:85pt;margin-top:265.35pt;height:0.1pt;width:462.15pt;mso-position-horizontal-relative:page;mso-wrap-distance-bottom:0pt;mso-wrap-distance-top:0pt;z-index:-251618304;mso-width-relative:page;mso-height-relative:page;" filled="f" stroked="t" coordsize="5869305,1" o:gfxdata="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vvOJwtoAAAAMAQAA&#10;DwAAAAAAAAABACAAAAAiAAAAZHJzL2Rvd25yZXYueG1sUEsBAhQAFAAAAAgAh07iQBgVTNkXAgAA&#10;fAQAAA4AAAAAAAAAAQAgAAAAKQEAAGRycy9lMm9Eb2MueG1sUEsFBgAAAAAGAAYAWQEAALIFAAAA&#10;AA==&#10;" path="m0,0l5868987,0e">
                <v:fill on="f" focussize="0,0"/>
                <v:stroke weight="0.568267716535433pt" color="#000000" joinstyle="round"/>
                <v:imagedata o:title=""/>
                <o:lock v:ext="edit" aspectratio="f"/>
                <v:textbox inset="0mm,0mm,0mm,0mm"/>
                <w10:wrap type="topAndBottom"/>
              </v:shape>
            </w:pict>
          </mc:Fallback>
        </mc:AlternateContent>
      </w:r>
    </w:p>
    <w:p w14:paraId="76E5BFEC">
      <w:pPr>
        <w:pStyle w:val="4"/>
        <w:rPr>
          <w:b w:val="0"/>
          <w:sz w:val="20"/>
        </w:rPr>
      </w:pPr>
    </w:p>
    <w:p w14:paraId="1BF80387">
      <w:pPr>
        <w:pStyle w:val="4"/>
        <w:spacing w:before="220"/>
        <w:rPr>
          <w:b w:val="0"/>
          <w:sz w:val="20"/>
        </w:rPr>
      </w:pPr>
    </w:p>
    <w:p w14:paraId="55905773">
      <w:pPr>
        <w:pStyle w:val="4"/>
        <w:rPr>
          <w:b w:val="0"/>
          <w:sz w:val="20"/>
        </w:rPr>
      </w:pPr>
    </w:p>
    <w:p w14:paraId="63025B67">
      <w:pPr>
        <w:pStyle w:val="4"/>
        <w:rPr>
          <w:b w:val="0"/>
          <w:sz w:val="20"/>
        </w:rPr>
      </w:pPr>
    </w:p>
    <w:p w14:paraId="262D335C">
      <w:pPr>
        <w:pStyle w:val="4"/>
        <w:rPr>
          <w:b w:val="0"/>
          <w:sz w:val="20"/>
        </w:rPr>
      </w:pPr>
    </w:p>
    <w:p w14:paraId="596080BF">
      <w:pPr>
        <w:pStyle w:val="4"/>
        <w:spacing w:before="220"/>
        <w:rPr>
          <w:b w:val="0"/>
          <w:sz w:val="20"/>
        </w:rPr>
      </w:pPr>
    </w:p>
    <w:p w14:paraId="20222FD7">
      <w:pPr>
        <w:pStyle w:val="4"/>
        <w:rPr>
          <w:b w:val="0"/>
          <w:sz w:val="20"/>
        </w:rPr>
      </w:pPr>
    </w:p>
    <w:p w14:paraId="5D770DD1">
      <w:pPr>
        <w:pStyle w:val="4"/>
        <w:rPr>
          <w:b w:val="0"/>
          <w:sz w:val="20"/>
        </w:rPr>
      </w:pPr>
    </w:p>
    <w:p w14:paraId="47E10031">
      <w:pPr>
        <w:pStyle w:val="4"/>
        <w:rPr>
          <w:b w:val="0"/>
          <w:sz w:val="20"/>
        </w:rPr>
      </w:pPr>
    </w:p>
    <w:p w14:paraId="6176042D">
      <w:pPr>
        <w:pStyle w:val="4"/>
        <w:spacing w:before="220"/>
        <w:rPr>
          <w:b w:val="0"/>
          <w:sz w:val="20"/>
        </w:rPr>
      </w:pPr>
    </w:p>
    <w:p w14:paraId="0E309DB0">
      <w:pPr>
        <w:tabs>
          <w:tab w:val="left" w:pos="9525"/>
        </w:tabs>
        <w:spacing w:before="162"/>
        <w:ind w:left="425" w:right="0" w:firstLine="0"/>
        <w:jc w:val="left"/>
        <w:rPr>
          <w:sz w:val="28"/>
        </w:rPr>
      </w:pPr>
      <w:r>
        <w:rPr>
          <w:sz w:val="28"/>
          <w:u w:val="single"/>
        </w:rPr>
        <w:tab/>
      </w:r>
      <w:r>
        <w:rPr>
          <w:spacing w:val="-10"/>
          <w:sz w:val="28"/>
        </w:rPr>
        <w:t>.</w:t>
      </w:r>
    </w:p>
    <w:p w14:paraId="40283F14">
      <w:pPr>
        <w:spacing w:after="0"/>
        <w:jc w:val="left"/>
        <w:rPr>
          <w:sz w:val="28"/>
        </w:rPr>
        <w:sectPr>
          <w:pgSz w:w="11910" w:h="16840"/>
          <w:pgMar w:top="1060" w:right="708" w:bottom="280" w:left="1275" w:header="720" w:footer="720" w:gutter="0"/>
          <w:cols w:space="720" w:num="1"/>
        </w:sectPr>
      </w:pPr>
    </w:p>
    <w:p w14:paraId="3023BDCE">
      <w:pPr>
        <w:pStyle w:val="6"/>
        <w:numPr>
          <w:ilvl w:val="0"/>
          <w:numId w:val="6"/>
        </w:numPr>
        <w:tabs>
          <w:tab w:val="left" w:pos="708"/>
        </w:tabs>
        <w:spacing w:before="63" w:after="0" w:line="240" w:lineRule="auto"/>
        <w:ind w:left="708" w:right="0" w:hanging="283"/>
        <w:jc w:val="left"/>
        <w:rPr>
          <w:b/>
          <w:sz w:val="28"/>
        </w:rPr>
      </w:pPr>
      <w:r>
        <w:rPr>
          <w:b/>
          <w:sz w:val="28"/>
        </w:rPr>
        <w:t>Задание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на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расшифровку</w:t>
      </w:r>
      <w:r>
        <w:rPr>
          <w:b/>
          <w:spacing w:val="-6"/>
          <w:sz w:val="28"/>
        </w:rPr>
        <w:t xml:space="preserve"> </w:t>
      </w:r>
      <w:r>
        <w:rPr>
          <w:b/>
          <w:spacing w:val="-2"/>
          <w:sz w:val="28"/>
        </w:rPr>
        <w:t>аббревиатуры.</w:t>
      </w:r>
    </w:p>
    <w:p w14:paraId="7C751072">
      <w:pPr>
        <w:spacing w:before="186"/>
        <w:ind w:left="278" w:right="1" w:firstLine="0"/>
        <w:jc w:val="center"/>
        <w:rPr>
          <w:b/>
          <w:i/>
          <w:sz w:val="28"/>
        </w:rPr>
      </w:pPr>
      <w:r>
        <w:rPr>
          <w:b/>
          <w:i/>
          <w:sz w:val="28"/>
        </w:rPr>
        <w:t>За</w:t>
      </w:r>
      <w:r>
        <w:rPr>
          <w:b/>
          <w:i/>
          <w:spacing w:val="-5"/>
          <w:sz w:val="28"/>
        </w:rPr>
        <w:t xml:space="preserve"> </w:t>
      </w:r>
      <w:r>
        <w:rPr>
          <w:b/>
          <w:i/>
          <w:sz w:val="28"/>
        </w:rPr>
        <w:t>каждый</w:t>
      </w:r>
      <w:r>
        <w:rPr>
          <w:b/>
          <w:i/>
          <w:spacing w:val="-2"/>
          <w:sz w:val="28"/>
        </w:rPr>
        <w:t xml:space="preserve"> </w:t>
      </w:r>
      <w:r>
        <w:rPr>
          <w:b/>
          <w:i/>
          <w:sz w:val="28"/>
        </w:rPr>
        <w:t>правильный</w:t>
      </w:r>
      <w:r>
        <w:rPr>
          <w:b/>
          <w:i/>
          <w:spacing w:val="-2"/>
          <w:sz w:val="28"/>
        </w:rPr>
        <w:t xml:space="preserve"> </w:t>
      </w:r>
      <w:r>
        <w:rPr>
          <w:b/>
          <w:i/>
          <w:sz w:val="28"/>
        </w:rPr>
        <w:t>ответ-3</w:t>
      </w:r>
      <w:r>
        <w:rPr>
          <w:b/>
          <w:i/>
          <w:spacing w:val="-6"/>
          <w:sz w:val="28"/>
        </w:rPr>
        <w:t xml:space="preserve"> </w:t>
      </w:r>
      <w:r>
        <w:rPr>
          <w:b/>
          <w:i/>
          <w:sz w:val="28"/>
        </w:rPr>
        <w:t>баллов.</w:t>
      </w:r>
      <w:r>
        <w:rPr>
          <w:b/>
          <w:i/>
          <w:spacing w:val="-4"/>
          <w:sz w:val="28"/>
        </w:rPr>
        <w:t xml:space="preserve"> </w:t>
      </w:r>
      <w:r>
        <w:rPr>
          <w:b/>
          <w:i/>
          <w:sz w:val="28"/>
        </w:rPr>
        <w:t>Всего</w:t>
      </w:r>
      <w:r>
        <w:rPr>
          <w:b/>
          <w:i/>
          <w:spacing w:val="-2"/>
          <w:sz w:val="28"/>
        </w:rPr>
        <w:t xml:space="preserve"> </w:t>
      </w:r>
      <w:r>
        <w:rPr>
          <w:b/>
          <w:i/>
          <w:sz w:val="28"/>
        </w:rPr>
        <w:t>за</w:t>
      </w:r>
      <w:r>
        <w:rPr>
          <w:b/>
          <w:i/>
          <w:spacing w:val="-2"/>
          <w:sz w:val="28"/>
        </w:rPr>
        <w:t xml:space="preserve"> </w:t>
      </w:r>
      <w:r>
        <w:rPr>
          <w:b/>
          <w:i/>
          <w:sz w:val="28"/>
        </w:rPr>
        <w:t>задание-6</w:t>
      </w:r>
      <w:r>
        <w:rPr>
          <w:b/>
          <w:i/>
          <w:spacing w:val="-2"/>
          <w:sz w:val="28"/>
        </w:rPr>
        <w:t xml:space="preserve"> баллов.</w:t>
      </w:r>
    </w:p>
    <w:p w14:paraId="1784A012">
      <w:pPr>
        <w:pStyle w:val="4"/>
        <w:spacing w:before="186"/>
        <w:ind w:left="425"/>
      </w:pPr>
      <w:r>
        <w:t>Расшифруйте</w:t>
      </w:r>
      <w:r>
        <w:rPr>
          <w:spacing w:val="-11"/>
        </w:rPr>
        <w:t xml:space="preserve"> </w:t>
      </w:r>
      <w:r>
        <w:rPr>
          <w:spacing w:val="-2"/>
        </w:rPr>
        <w:t>аббревиатуры:</w:t>
      </w:r>
    </w:p>
    <w:p w14:paraId="34FBC063">
      <w:pPr>
        <w:pStyle w:val="6"/>
        <w:numPr>
          <w:ilvl w:val="0"/>
          <w:numId w:val="7"/>
        </w:numPr>
        <w:tabs>
          <w:tab w:val="left" w:pos="781"/>
          <w:tab w:val="left" w:pos="9457"/>
        </w:tabs>
        <w:spacing w:before="162" w:after="0" w:line="240" w:lineRule="auto"/>
        <w:ind w:left="781" w:right="0" w:hanging="356"/>
        <w:jc w:val="left"/>
        <w:rPr>
          <w:sz w:val="28"/>
        </w:rPr>
      </w:pPr>
      <w:r>
        <w:rPr>
          <w:sz w:val="28"/>
          <w:u w:val="single"/>
        </w:rPr>
        <w:tab/>
      </w:r>
      <w:r>
        <w:rPr>
          <w:spacing w:val="-10"/>
          <w:sz w:val="28"/>
        </w:rPr>
        <w:t>;</w:t>
      </w:r>
    </w:p>
    <w:p w14:paraId="77F7D833">
      <w:pPr>
        <w:pStyle w:val="6"/>
        <w:numPr>
          <w:ilvl w:val="0"/>
          <w:numId w:val="7"/>
        </w:numPr>
        <w:tabs>
          <w:tab w:val="left" w:pos="709"/>
          <w:tab w:val="left" w:pos="9525"/>
        </w:tabs>
        <w:spacing w:before="158" w:after="0" w:line="240" w:lineRule="auto"/>
        <w:ind w:left="709" w:right="0" w:hanging="284"/>
        <w:jc w:val="left"/>
        <w:rPr>
          <w:sz w:val="28"/>
        </w:rPr>
      </w:pPr>
      <w:r>
        <w:rPr>
          <w:sz w:val="28"/>
          <w:u w:val="single"/>
        </w:rPr>
        <w:tab/>
      </w:r>
      <w:r>
        <w:rPr>
          <w:spacing w:val="-10"/>
          <w:sz w:val="28"/>
        </w:rPr>
        <w:t>.</w:t>
      </w:r>
    </w:p>
    <w:p w14:paraId="75063A2B">
      <w:pPr>
        <w:pStyle w:val="6"/>
        <w:numPr>
          <w:ilvl w:val="0"/>
          <w:numId w:val="6"/>
        </w:numPr>
        <w:tabs>
          <w:tab w:val="left" w:pos="555"/>
        </w:tabs>
        <w:spacing w:before="162" w:after="0" w:line="240" w:lineRule="auto"/>
        <w:ind w:left="555" w:right="0" w:hanging="283"/>
        <w:jc w:val="center"/>
        <w:rPr>
          <w:b/>
          <w:sz w:val="28"/>
        </w:rPr>
      </w:pPr>
      <w:r>
        <w:rPr>
          <w:b/>
          <w:sz w:val="28"/>
        </w:rPr>
        <w:t>Задание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на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перевод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латинского</w:t>
      </w:r>
      <w:r>
        <w:rPr>
          <w:b/>
          <w:spacing w:val="-4"/>
          <w:sz w:val="28"/>
        </w:rPr>
        <w:t xml:space="preserve"> </w:t>
      </w:r>
      <w:r>
        <w:rPr>
          <w:b/>
          <w:spacing w:val="-2"/>
          <w:sz w:val="28"/>
        </w:rPr>
        <w:t>выражения.</w:t>
      </w:r>
    </w:p>
    <w:p w14:paraId="7CED5165">
      <w:pPr>
        <w:spacing w:before="186"/>
        <w:ind w:left="286" w:right="0" w:firstLine="0"/>
        <w:jc w:val="center"/>
        <w:rPr>
          <w:b/>
          <w:i/>
          <w:sz w:val="28"/>
        </w:rPr>
      </w:pPr>
      <w:r>
        <w:rPr>
          <w:b/>
          <w:i/>
          <w:sz w:val="28"/>
        </w:rPr>
        <w:t>За</w:t>
      </w:r>
      <w:r>
        <w:rPr>
          <w:b/>
          <w:i/>
          <w:spacing w:val="-2"/>
          <w:sz w:val="28"/>
        </w:rPr>
        <w:t xml:space="preserve"> </w:t>
      </w:r>
      <w:r>
        <w:rPr>
          <w:b/>
          <w:i/>
          <w:sz w:val="28"/>
        </w:rPr>
        <w:t>каждый</w:t>
      </w:r>
      <w:r>
        <w:rPr>
          <w:b/>
          <w:i/>
          <w:spacing w:val="-2"/>
          <w:sz w:val="28"/>
        </w:rPr>
        <w:t xml:space="preserve"> </w:t>
      </w:r>
      <w:r>
        <w:rPr>
          <w:b/>
          <w:i/>
          <w:sz w:val="28"/>
        </w:rPr>
        <w:t>правильный</w:t>
      </w:r>
      <w:r>
        <w:rPr>
          <w:b/>
          <w:i/>
          <w:spacing w:val="-2"/>
          <w:sz w:val="28"/>
        </w:rPr>
        <w:t xml:space="preserve"> </w:t>
      </w:r>
      <w:r>
        <w:rPr>
          <w:b/>
          <w:i/>
          <w:sz w:val="28"/>
        </w:rPr>
        <w:t>ответ-5</w:t>
      </w:r>
      <w:r>
        <w:rPr>
          <w:b/>
          <w:i/>
          <w:spacing w:val="-5"/>
          <w:sz w:val="28"/>
        </w:rPr>
        <w:t xml:space="preserve"> </w:t>
      </w:r>
      <w:r>
        <w:rPr>
          <w:b/>
          <w:i/>
          <w:spacing w:val="-2"/>
          <w:sz w:val="28"/>
        </w:rPr>
        <w:t>баллов.</w:t>
      </w:r>
    </w:p>
    <w:p w14:paraId="356440B8">
      <w:pPr>
        <w:spacing w:before="251" w:line="273" w:lineRule="auto"/>
        <w:ind w:left="425" w:right="199" w:firstLine="0"/>
        <w:jc w:val="left"/>
        <w:rPr>
          <w:sz w:val="28"/>
        </w:rPr>
      </w:pPr>
      <w:r>
        <w:rPr>
          <w:sz w:val="28"/>
        </w:rPr>
        <w:t>Переведите</w:t>
      </w:r>
      <w:r>
        <w:rPr>
          <w:spacing w:val="-3"/>
          <w:sz w:val="28"/>
        </w:rPr>
        <w:t xml:space="preserve"> </w:t>
      </w:r>
      <w:r>
        <w:rPr>
          <w:sz w:val="28"/>
        </w:rPr>
        <w:t>латинское</w:t>
      </w:r>
      <w:r>
        <w:rPr>
          <w:spacing w:val="-7"/>
          <w:sz w:val="28"/>
        </w:rPr>
        <w:t xml:space="preserve"> </w:t>
      </w:r>
      <w:r>
        <w:rPr>
          <w:sz w:val="28"/>
        </w:rPr>
        <w:t>выражение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расшифруйте</w:t>
      </w:r>
      <w:r>
        <w:rPr>
          <w:spacing w:val="-3"/>
          <w:sz w:val="28"/>
        </w:rPr>
        <w:t xml:space="preserve"> </w:t>
      </w:r>
      <w:r>
        <w:rPr>
          <w:sz w:val="28"/>
        </w:rPr>
        <w:t>его</w:t>
      </w:r>
      <w:r>
        <w:rPr>
          <w:spacing w:val="-6"/>
          <w:sz w:val="28"/>
        </w:rPr>
        <w:t xml:space="preserve"> </w:t>
      </w:r>
      <w:r>
        <w:rPr>
          <w:sz w:val="28"/>
        </w:rPr>
        <w:t>значение</w:t>
      </w:r>
      <w:r>
        <w:rPr>
          <w:spacing w:val="-6"/>
          <w:sz w:val="28"/>
        </w:rPr>
        <w:t xml:space="preserve"> </w:t>
      </w:r>
      <w:r>
        <w:rPr>
          <w:sz w:val="28"/>
        </w:rPr>
        <w:t>«Nemo</w:t>
      </w:r>
      <w:r>
        <w:rPr>
          <w:spacing w:val="-3"/>
          <w:sz w:val="28"/>
        </w:rPr>
        <w:t xml:space="preserve"> </w:t>
      </w:r>
      <w:r>
        <w:rPr>
          <w:sz w:val="28"/>
        </w:rPr>
        <w:t>iudex in propria causa»</w:t>
      </w:r>
    </w:p>
    <w:p w14:paraId="776CFC13">
      <w:pPr>
        <w:pStyle w:val="4"/>
        <w:spacing w:before="0"/>
        <w:rPr>
          <w:b w:val="0"/>
          <w:sz w:val="20"/>
        </w:rPr>
      </w:pPr>
    </w:p>
    <w:p w14:paraId="0B27C859">
      <w:pPr>
        <w:pStyle w:val="4"/>
        <w:spacing w:before="38"/>
        <w:rPr>
          <w:b w:val="0"/>
          <w:sz w:val="20"/>
        </w:rPr>
      </w:pPr>
      <w:r>
        <w:rPr>
          <w:b w:val="0"/>
          <w:sz w:val="20"/>
        </w:rPr>
        <mc:AlternateContent>
          <mc:Choice Requires="wps">
            <w:drawing>
              <wp:anchor distT="0" distB="0" distL="0" distR="0" simplePos="0" relativeHeight="251699200" behindDoc="1" locked="0" layoutInCell="1" allowOverlap="1">
                <wp:simplePos x="0" y="0"/>
                <wp:positionH relativeFrom="page">
                  <wp:posOffset>1079500</wp:posOffset>
                </wp:positionH>
                <wp:positionV relativeFrom="paragraph">
                  <wp:posOffset>185420</wp:posOffset>
                </wp:positionV>
                <wp:extent cx="5867400" cy="1270"/>
                <wp:effectExtent l="0" t="0" r="0" b="0"/>
                <wp:wrapTopAndBottom/>
                <wp:docPr id="83" name="Graphic 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674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867400">
                              <a:moveTo>
                                <a:pt x="0" y="0"/>
                              </a:moveTo>
                              <a:lnTo>
                                <a:pt x="5867400" y="0"/>
                              </a:lnTo>
                            </a:path>
                          </a:pathLst>
                        </a:custGeom>
                        <a:ln w="7217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83" o:spid="_x0000_s1026" o:spt="100" style="position:absolute;left:0pt;margin-left:85pt;margin-top:14.6pt;height:0.1pt;width:462pt;mso-position-horizontal-relative:page;mso-wrap-distance-bottom:0pt;mso-wrap-distance-top:0pt;z-index:-251617280;mso-width-relative:page;mso-height-relative:page;" filled="f" stroked="t" coordsize="5867400,1" o:gfxdata="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" path="m0,0l5867400,0e">
                <v:fill on="f" focussize="0,0"/>
                <v:stroke weight="0.568267716535433pt" color="#000000" joinstyle="round"/>
                <v:imagedata o:title=""/>
                <o:lock v:ext="edit" aspectratio="f"/>
                <v:textbox inset="0mm,0mm,0mm,0mm"/>
                <w10:wrap type="topAndBottom"/>
              </v:shape>
            </w:pict>
          </mc:Fallback>
        </mc:AlternateContent>
      </w:r>
      <w:r>
        <w:rPr>
          <w:b w:val="0"/>
          <w:sz w:val="20"/>
        </w:rPr>
        <mc:AlternateContent>
          <mc:Choice Requires="wps">
            <w:drawing>
              <wp:anchor distT="0" distB="0" distL="0" distR="0" simplePos="0" relativeHeight="251699200" behindDoc="1" locked="0" layoutInCell="1" allowOverlap="1">
                <wp:simplePos x="0" y="0"/>
                <wp:positionH relativeFrom="page">
                  <wp:posOffset>1079500</wp:posOffset>
                </wp:positionH>
                <wp:positionV relativeFrom="paragraph">
                  <wp:posOffset>419100</wp:posOffset>
                </wp:positionV>
                <wp:extent cx="5867400" cy="1270"/>
                <wp:effectExtent l="0" t="0" r="0" b="0"/>
                <wp:wrapTopAndBottom/>
                <wp:docPr id="84" name="Graphic 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674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867400">
                              <a:moveTo>
                                <a:pt x="0" y="0"/>
                              </a:moveTo>
                              <a:lnTo>
                                <a:pt x="5867400" y="0"/>
                              </a:lnTo>
                            </a:path>
                          </a:pathLst>
                        </a:custGeom>
                        <a:ln w="7217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84" o:spid="_x0000_s1026" o:spt="100" style="position:absolute;left:0pt;margin-left:85pt;margin-top:33pt;height:0.1pt;width:462pt;mso-position-horizontal-relative:page;mso-wrap-distance-bottom:0pt;mso-wrap-distance-top:0pt;z-index:-251617280;mso-width-relative:page;mso-height-relative:page;" filled="f" stroked="t" coordsize="5867400,1" o:gfxdata="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" path="m0,0l5867400,0e">
                <v:fill on="f" focussize="0,0"/>
                <v:stroke weight="0.568267716535433pt" color="#000000" joinstyle="round"/>
                <v:imagedata o:title=""/>
                <o:lock v:ext="edit" aspectratio="f"/>
                <v:textbox inset="0mm,0mm,0mm,0mm"/>
                <w10:wrap type="topAndBottom"/>
              </v:shape>
            </w:pict>
          </mc:Fallback>
        </mc:AlternateContent>
      </w:r>
      <w:r>
        <w:rPr>
          <w:b w:val="0"/>
          <w:sz w:val="20"/>
        </w:rPr>
        <mc:AlternateContent>
          <mc:Choice Requires="wps">
            <w:drawing>
              <wp:anchor distT="0" distB="0" distL="0" distR="0" simplePos="0" relativeHeight="251700224" behindDoc="1" locked="0" layoutInCell="1" allowOverlap="1">
                <wp:simplePos x="0" y="0"/>
                <wp:positionH relativeFrom="page">
                  <wp:posOffset>1079500</wp:posOffset>
                </wp:positionH>
                <wp:positionV relativeFrom="paragraph">
                  <wp:posOffset>655320</wp:posOffset>
                </wp:positionV>
                <wp:extent cx="5867400" cy="1270"/>
                <wp:effectExtent l="0" t="0" r="0" b="0"/>
                <wp:wrapTopAndBottom/>
                <wp:docPr id="85" name="Graphic 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674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867400">
                              <a:moveTo>
                                <a:pt x="0" y="0"/>
                              </a:moveTo>
                              <a:lnTo>
                                <a:pt x="5867400" y="0"/>
                              </a:lnTo>
                            </a:path>
                          </a:pathLst>
                        </a:custGeom>
                        <a:ln w="7217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85" o:spid="_x0000_s1026" o:spt="100" style="position:absolute;left:0pt;margin-left:85pt;margin-top:51.6pt;height:0.1pt;width:462pt;mso-position-horizontal-relative:page;mso-wrap-distance-bottom:0pt;mso-wrap-distance-top:0pt;z-index:-251616256;mso-width-relative:page;mso-height-relative:page;" filled="f" stroked="t" coordsize="5867400,1" o:gfxdata="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" path="m0,0l5867400,0e">
                <v:fill on="f" focussize="0,0"/>
                <v:stroke weight="0.568267716535433pt" color="#000000" joinstyle="round"/>
                <v:imagedata o:title=""/>
                <o:lock v:ext="edit" aspectratio="f"/>
                <v:textbox inset="0mm,0mm,0mm,0mm"/>
                <w10:wrap type="topAndBottom"/>
              </v:shape>
            </w:pict>
          </mc:Fallback>
        </mc:AlternateContent>
      </w:r>
      <w:r>
        <w:rPr>
          <w:b w:val="0"/>
          <w:sz w:val="20"/>
        </w:rPr>
        <mc:AlternateContent>
          <mc:Choice Requires="wps">
            <w:drawing>
              <wp:anchor distT="0" distB="0" distL="0" distR="0" simplePos="0" relativeHeight="251700224" behindDoc="1" locked="0" layoutInCell="1" allowOverlap="1">
                <wp:simplePos x="0" y="0"/>
                <wp:positionH relativeFrom="page">
                  <wp:posOffset>1079500</wp:posOffset>
                </wp:positionH>
                <wp:positionV relativeFrom="paragraph">
                  <wp:posOffset>889000</wp:posOffset>
                </wp:positionV>
                <wp:extent cx="5868035" cy="1270"/>
                <wp:effectExtent l="0" t="0" r="0" b="0"/>
                <wp:wrapTopAndBottom/>
                <wp:docPr id="86" name="Graphic 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6803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868035">
                              <a:moveTo>
                                <a:pt x="0" y="0"/>
                              </a:moveTo>
                              <a:lnTo>
                                <a:pt x="5867717" y="0"/>
                              </a:lnTo>
                            </a:path>
                          </a:pathLst>
                        </a:custGeom>
                        <a:ln w="7217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86" o:spid="_x0000_s1026" o:spt="100" style="position:absolute;left:0pt;margin-left:85pt;margin-top:70pt;height:0.1pt;width:462.05pt;mso-position-horizontal-relative:page;mso-wrap-distance-bottom:0pt;mso-wrap-distance-top:0pt;z-index:-251616256;mso-width-relative:page;mso-height-relative:page;" filled="f" stroked="t" coordsize="5868035,1" o:gfxdata="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" path="m0,0l5867717,0e">
                <v:fill on="f" focussize="0,0"/>
                <v:stroke weight="0.568267716535433pt" color="#000000" joinstyle="round"/>
                <v:imagedata o:title=""/>
                <o:lock v:ext="edit" aspectratio="f"/>
                <v:textbox inset="0mm,0mm,0mm,0mm"/>
                <w10:wrap type="topAndBottom"/>
              </v:shape>
            </w:pict>
          </mc:Fallback>
        </mc:AlternateContent>
      </w:r>
      <w:r>
        <w:rPr>
          <w:b w:val="0"/>
          <w:sz w:val="20"/>
        </w:rPr>
        <mc:AlternateContent>
          <mc:Choice Requires="wps">
            <w:drawing>
              <wp:anchor distT="0" distB="0" distL="0" distR="0" simplePos="0" relativeHeight="251701248" behindDoc="1" locked="0" layoutInCell="1" allowOverlap="1">
                <wp:simplePos x="0" y="0"/>
                <wp:positionH relativeFrom="page">
                  <wp:posOffset>1079500</wp:posOffset>
                </wp:positionH>
                <wp:positionV relativeFrom="paragraph">
                  <wp:posOffset>1125220</wp:posOffset>
                </wp:positionV>
                <wp:extent cx="5867400" cy="1270"/>
                <wp:effectExtent l="0" t="0" r="0" b="0"/>
                <wp:wrapTopAndBottom/>
                <wp:docPr id="87" name="Graphic 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674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867400">
                              <a:moveTo>
                                <a:pt x="0" y="0"/>
                              </a:moveTo>
                              <a:lnTo>
                                <a:pt x="5867400" y="0"/>
                              </a:lnTo>
                            </a:path>
                          </a:pathLst>
                        </a:custGeom>
                        <a:ln w="7217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87" o:spid="_x0000_s1026" o:spt="100" style="position:absolute;left:0pt;margin-left:85pt;margin-top:88.6pt;height:0.1pt;width:462pt;mso-position-horizontal-relative:page;mso-wrap-distance-bottom:0pt;mso-wrap-distance-top:0pt;z-index:-251615232;mso-width-relative:page;mso-height-relative:page;" filled="f" stroked="t" coordsize="5867400,1" o:gfxdata="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" path="m0,0l5867400,0e">
                <v:fill on="f" focussize="0,0"/>
                <v:stroke weight="0.568267716535433pt" color="#000000" joinstyle="round"/>
                <v:imagedata o:title=""/>
                <o:lock v:ext="edit" aspectratio="f"/>
                <v:textbox inset="0mm,0mm,0mm,0mm"/>
                <w10:wrap type="topAndBottom"/>
              </v:shape>
            </w:pict>
          </mc:Fallback>
        </mc:AlternateContent>
      </w:r>
      <w:r>
        <w:rPr>
          <w:b w:val="0"/>
          <w:sz w:val="20"/>
        </w:rPr>
        <mc:AlternateContent>
          <mc:Choice Requires="wps">
            <w:drawing>
              <wp:anchor distT="0" distB="0" distL="0" distR="0" simplePos="0" relativeHeight="251701248" behindDoc="1" locked="0" layoutInCell="1" allowOverlap="1">
                <wp:simplePos x="0" y="0"/>
                <wp:positionH relativeFrom="page">
                  <wp:posOffset>1079500</wp:posOffset>
                </wp:positionH>
                <wp:positionV relativeFrom="paragraph">
                  <wp:posOffset>1361440</wp:posOffset>
                </wp:positionV>
                <wp:extent cx="5867400" cy="1270"/>
                <wp:effectExtent l="0" t="0" r="0" b="0"/>
                <wp:wrapTopAndBottom/>
                <wp:docPr id="88" name="Graphic 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674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867400">
                              <a:moveTo>
                                <a:pt x="0" y="0"/>
                              </a:moveTo>
                              <a:lnTo>
                                <a:pt x="5867400" y="0"/>
                              </a:lnTo>
                            </a:path>
                          </a:pathLst>
                        </a:custGeom>
                        <a:ln w="7217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88" o:spid="_x0000_s1026" o:spt="100" style="position:absolute;left:0pt;margin-left:85pt;margin-top:107.2pt;height:0.1pt;width:462pt;mso-position-horizontal-relative:page;mso-wrap-distance-bottom:0pt;mso-wrap-distance-top:0pt;z-index:-251615232;mso-width-relative:page;mso-height-relative:page;" filled="f" stroked="t" coordsize="5867400,1" o:gfxdata="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DvFRDX2QAAAAwBAAAPAAAAAAAA&#10;AAEAIAAAACIAAABkcnMvZG93bnJldi54bWxQSwECFAAUAAAACACHTuJAxSISlRECAAB8BAAADgAA&#10;AAAAAAABACAAAAAoAQAAZHJzL2Uyb0RvYy54bWxQSwUGAAAAAAYABgBZAQAAqwUAAAAA&#10;" path="m0,0l5867400,0e">
                <v:fill on="f" focussize="0,0"/>
                <v:stroke weight="0.568267716535433pt" color="#000000" joinstyle="round"/>
                <v:imagedata o:title=""/>
                <o:lock v:ext="edit" aspectratio="f"/>
                <v:textbox inset="0mm,0mm,0mm,0mm"/>
                <w10:wrap type="topAndBottom"/>
              </v:shape>
            </w:pict>
          </mc:Fallback>
        </mc:AlternateContent>
      </w:r>
      <w:r>
        <w:rPr>
          <w:b w:val="0"/>
          <w:sz w:val="20"/>
        </w:rPr>
        <mc:AlternateContent>
          <mc:Choice Requires="wps">
            <w:drawing>
              <wp:anchor distT="0" distB="0" distL="0" distR="0" simplePos="0" relativeHeight="251702272" behindDoc="1" locked="0" layoutInCell="1" allowOverlap="1">
                <wp:simplePos x="0" y="0"/>
                <wp:positionH relativeFrom="page">
                  <wp:posOffset>1079500</wp:posOffset>
                </wp:positionH>
                <wp:positionV relativeFrom="paragraph">
                  <wp:posOffset>1595120</wp:posOffset>
                </wp:positionV>
                <wp:extent cx="5867400" cy="1270"/>
                <wp:effectExtent l="0" t="0" r="0" b="0"/>
                <wp:wrapTopAndBottom/>
                <wp:docPr id="89" name="Graphic 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674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867400">
                              <a:moveTo>
                                <a:pt x="0" y="0"/>
                              </a:moveTo>
                              <a:lnTo>
                                <a:pt x="5867400" y="0"/>
                              </a:lnTo>
                            </a:path>
                          </a:pathLst>
                        </a:custGeom>
                        <a:ln w="7217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89" o:spid="_x0000_s1026" o:spt="100" style="position:absolute;left:0pt;margin-left:85pt;margin-top:125.6pt;height:0.1pt;width:462pt;mso-position-horizontal-relative:page;mso-wrap-distance-bottom:0pt;mso-wrap-distance-top:0pt;z-index:-251614208;mso-width-relative:page;mso-height-relative:page;" filled="f" stroked="t" coordsize="5867400,1" o:gfxdata="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Dnp1p+2QAAAAwBAAAPAAAAAAAA&#10;AAEAIAAAACIAAABkcnMvZG93bnJldi54bWxQSwECFAAUAAAACACHTuJA/gzX9BECAAB8BAAADgAA&#10;AAAAAAABACAAAAAoAQAAZHJzL2Uyb0RvYy54bWxQSwUGAAAAAAYABgBZAQAAqwUAAAAA&#10;" path="m0,0l5867400,0e">
                <v:fill on="f" focussize="0,0"/>
                <v:stroke weight="0.568267716535433pt" color="#000000" joinstyle="round"/>
                <v:imagedata o:title=""/>
                <o:lock v:ext="edit" aspectratio="f"/>
                <v:textbox inset="0mm,0mm,0mm,0mm"/>
                <w10:wrap type="topAndBottom"/>
              </v:shape>
            </w:pict>
          </mc:Fallback>
        </mc:AlternateContent>
      </w:r>
      <w:r>
        <w:rPr>
          <w:b w:val="0"/>
          <w:sz w:val="20"/>
        </w:rPr>
        <mc:AlternateContent>
          <mc:Choice Requires="wps">
            <w:drawing>
              <wp:anchor distT="0" distB="0" distL="0" distR="0" simplePos="0" relativeHeight="251702272" behindDoc="1" locked="0" layoutInCell="1" allowOverlap="1">
                <wp:simplePos x="0" y="0"/>
                <wp:positionH relativeFrom="page">
                  <wp:posOffset>1079500</wp:posOffset>
                </wp:positionH>
                <wp:positionV relativeFrom="paragraph">
                  <wp:posOffset>1831340</wp:posOffset>
                </wp:positionV>
                <wp:extent cx="5868035" cy="1270"/>
                <wp:effectExtent l="0" t="0" r="0" b="0"/>
                <wp:wrapTopAndBottom/>
                <wp:docPr id="90" name="Graphic 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6803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868035">
                              <a:moveTo>
                                <a:pt x="0" y="0"/>
                              </a:moveTo>
                              <a:lnTo>
                                <a:pt x="5867718" y="0"/>
                              </a:lnTo>
                            </a:path>
                          </a:pathLst>
                        </a:custGeom>
                        <a:ln w="7217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90" o:spid="_x0000_s1026" o:spt="100" style="position:absolute;left:0pt;margin-left:85pt;margin-top:144.2pt;height:0.1pt;width:462.05pt;mso-position-horizontal-relative:page;mso-wrap-distance-bottom:0pt;mso-wrap-distance-top:0pt;z-index:-251614208;mso-width-relative:page;mso-height-relative:page;" filled="f" stroked="t" coordsize="5868035,1" o:gfxdata="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C2s0371wAAAAwBAAAPAAAA&#10;AAAAAAEAIAAAACIAAABkcnMvZG93bnJldi54bWxQSwECFAAUAAAACACHTuJAW00PWhYCAAB8BAAA&#10;DgAAAAAAAAABACAAAAAmAQAAZHJzL2Uyb0RvYy54bWxQSwUGAAAAAAYABgBZAQAArgUAAAAA&#10;" path="m0,0l5867718,0e">
                <v:fill on="f" focussize="0,0"/>
                <v:stroke weight="0.568267716535433pt" color="#000000" joinstyle="round"/>
                <v:imagedata o:title=""/>
                <o:lock v:ext="edit" aspectratio="f"/>
                <v:textbox inset="0mm,0mm,0mm,0mm"/>
                <w10:wrap type="topAndBottom"/>
              </v:shape>
            </w:pict>
          </mc:Fallback>
        </mc:AlternateContent>
      </w:r>
      <w:r>
        <w:rPr>
          <w:b w:val="0"/>
          <w:sz w:val="20"/>
        </w:rPr>
        <mc:AlternateContent>
          <mc:Choice Requires="wps">
            <w:drawing>
              <wp:anchor distT="0" distB="0" distL="0" distR="0" simplePos="0" relativeHeight="251703296" behindDoc="1" locked="0" layoutInCell="1" allowOverlap="1">
                <wp:simplePos x="0" y="0"/>
                <wp:positionH relativeFrom="page">
                  <wp:posOffset>1079500</wp:posOffset>
                </wp:positionH>
                <wp:positionV relativeFrom="paragraph">
                  <wp:posOffset>2065020</wp:posOffset>
                </wp:positionV>
                <wp:extent cx="5867400" cy="1270"/>
                <wp:effectExtent l="0" t="0" r="0" b="0"/>
                <wp:wrapTopAndBottom/>
                <wp:docPr id="91" name="Graphic 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674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867400">
                              <a:moveTo>
                                <a:pt x="0" y="0"/>
                              </a:moveTo>
                              <a:lnTo>
                                <a:pt x="5867400" y="0"/>
                              </a:lnTo>
                            </a:path>
                          </a:pathLst>
                        </a:custGeom>
                        <a:ln w="7217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91" o:spid="_x0000_s1026" o:spt="100" style="position:absolute;left:0pt;margin-left:85pt;margin-top:162.6pt;height:0.1pt;width:462pt;mso-position-horizontal-relative:page;mso-wrap-distance-bottom:0pt;mso-wrap-distance-top:0pt;z-index:-251613184;mso-width-relative:page;mso-height-relative:page;" filled="f" stroked="t" coordsize="5867400,1" o:gfxdata="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" path="m0,0l5867400,0e">
                <v:fill on="f" focussize="0,0"/>
                <v:stroke weight="0.568267716535433pt" color="#000000" joinstyle="round"/>
                <v:imagedata o:title=""/>
                <o:lock v:ext="edit" aspectratio="f"/>
                <v:textbox inset="0mm,0mm,0mm,0mm"/>
                <w10:wrap type="topAndBottom"/>
              </v:shape>
            </w:pict>
          </mc:Fallback>
        </mc:AlternateContent>
      </w:r>
      <w:r>
        <w:rPr>
          <w:b w:val="0"/>
          <w:sz w:val="20"/>
        </w:rPr>
        <mc:AlternateContent>
          <mc:Choice Requires="wps">
            <w:drawing>
              <wp:anchor distT="0" distB="0" distL="0" distR="0" simplePos="0" relativeHeight="251703296" behindDoc="1" locked="0" layoutInCell="1" allowOverlap="1">
                <wp:simplePos x="0" y="0"/>
                <wp:positionH relativeFrom="page">
                  <wp:posOffset>1079500</wp:posOffset>
                </wp:positionH>
                <wp:positionV relativeFrom="paragraph">
                  <wp:posOffset>2301240</wp:posOffset>
                </wp:positionV>
                <wp:extent cx="5867400" cy="1270"/>
                <wp:effectExtent l="0" t="0" r="0" b="0"/>
                <wp:wrapTopAndBottom/>
                <wp:docPr id="92" name="Graphic 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674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867400">
                              <a:moveTo>
                                <a:pt x="0" y="0"/>
                              </a:moveTo>
                              <a:lnTo>
                                <a:pt x="5867400" y="0"/>
                              </a:lnTo>
                            </a:path>
                          </a:pathLst>
                        </a:custGeom>
                        <a:ln w="7217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92" o:spid="_x0000_s1026" o:spt="100" style="position:absolute;left:0pt;margin-left:85pt;margin-top:181.2pt;height:0.1pt;width:462pt;mso-position-horizontal-relative:page;mso-wrap-distance-bottom:0pt;mso-wrap-distance-top:0pt;z-index:-251613184;mso-width-relative:page;mso-height-relative:page;" filled="f" stroked="t" coordsize="5867400,1" o:gfxdata="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4zaRQ9kAAAAMAQAADwAAAAAA&#10;AAABACAAAAAiAAAAZHJzL2Rvd25yZXYueG1sUEsBAhQAFAAAAAgAh07iQOMvOV8SAgAAfAQAAA4A&#10;AAAAAAAAAQAgAAAAKAEAAGRycy9lMm9Eb2MueG1sUEsFBgAAAAAGAAYAWQEAAKwFAAAAAA==&#10;" path="m0,0l5867400,0e">
                <v:fill on="f" focussize="0,0"/>
                <v:stroke weight="0.568267716535433pt" color="#000000" joinstyle="round"/>
                <v:imagedata o:title=""/>
                <o:lock v:ext="edit" aspectratio="f"/>
                <v:textbox inset="0mm,0mm,0mm,0mm"/>
                <w10:wrap type="topAndBottom"/>
              </v:shape>
            </w:pict>
          </mc:Fallback>
        </mc:AlternateContent>
      </w:r>
    </w:p>
    <w:p w14:paraId="2C4D8B77">
      <w:pPr>
        <w:pStyle w:val="4"/>
        <w:spacing w:before="108"/>
        <w:rPr>
          <w:b w:val="0"/>
          <w:sz w:val="20"/>
        </w:rPr>
      </w:pPr>
    </w:p>
    <w:p w14:paraId="3F5DFFE8">
      <w:pPr>
        <w:pStyle w:val="4"/>
        <w:spacing w:before="112"/>
        <w:rPr>
          <w:b w:val="0"/>
          <w:sz w:val="20"/>
        </w:rPr>
      </w:pPr>
    </w:p>
    <w:p w14:paraId="2995AB03">
      <w:pPr>
        <w:pStyle w:val="4"/>
        <w:spacing w:before="108"/>
        <w:rPr>
          <w:b w:val="0"/>
          <w:sz w:val="20"/>
        </w:rPr>
      </w:pPr>
    </w:p>
    <w:p w14:paraId="1283EE2C">
      <w:pPr>
        <w:pStyle w:val="4"/>
        <w:spacing w:before="112"/>
        <w:rPr>
          <w:b w:val="0"/>
          <w:sz w:val="20"/>
        </w:rPr>
      </w:pPr>
    </w:p>
    <w:p w14:paraId="4035E256">
      <w:pPr>
        <w:pStyle w:val="4"/>
        <w:spacing w:before="112"/>
        <w:rPr>
          <w:b w:val="0"/>
          <w:sz w:val="20"/>
        </w:rPr>
      </w:pPr>
    </w:p>
    <w:p w14:paraId="6E4C1EA4">
      <w:pPr>
        <w:pStyle w:val="4"/>
        <w:spacing w:before="108"/>
        <w:rPr>
          <w:b w:val="0"/>
          <w:sz w:val="20"/>
        </w:rPr>
      </w:pPr>
    </w:p>
    <w:p w14:paraId="1FC60E40">
      <w:pPr>
        <w:pStyle w:val="4"/>
        <w:spacing w:before="112"/>
        <w:rPr>
          <w:b w:val="0"/>
          <w:sz w:val="20"/>
        </w:rPr>
      </w:pPr>
    </w:p>
    <w:p w14:paraId="48F71F7D">
      <w:pPr>
        <w:pStyle w:val="4"/>
        <w:spacing w:before="108"/>
        <w:rPr>
          <w:b w:val="0"/>
          <w:sz w:val="20"/>
        </w:rPr>
      </w:pPr>
    </w:p>
    <w:p w14:paraId="19A4507D">
      <w:pPr>
        <w:pStyle w:val="4"/>
        <w:spacing w:before="112"/>
        <w:rPr>
          <w:b w:val="0"/>
          <w:sz w:val="20"/>
        </w:rPr>
      </w:pPr>
    </w:p>
    <w:p w14:paraId="5F0FC629">
      <w:pPr>
        <w:tabs>
          <w:tab w:val="left" w:pos="9528"/>
        </w:tabs>
        <w:spacing w:before="46"/>
        <w:ind w:left="425" w:right="0" w:firstLine="0"/>
        <w:jc w:val="left"/>
        <w:rPr>
          <w:sz w:val="28"/>
        </w:rPr>
      </w:pPr>
      <w:r>
        <w:rPr>
          <w:sz w:val="28"/>
          <w:u w:val="single"/>
        </w:rPr>
        <w:tab/>
      </w:r>
      <w:r>
        <w:rPr>
          <w:spacing w:val="-10"/>
          <w:sz w:val="28"/>
        </w:rPr>
        <w:t>.</w:t>
      </w:r>
    </w:p>
    <w:p w14:paraId="5A707CE5">
      <w:pPr>
        <w:pStyle w:val="6"/>
        <w:numPr>
          <w:ilvl w:val="0"/>
          <w:numId w:val="6"/>
        </w:numPr>
        <w:tabs>
          <w:tab w:val="left" w:pos="708"/>
        </w:tabs>
        <w:spacing w:before="250" w:after="0" w:line="240" w:lineRule="auto"/>
        <w:ind w:left="708" w:right="0" w:hanging="283"/>
        <w:jc w:val="left"/>
        <w:rPr>
          <w:b/>
          <w:sz w:val="28"/>
        </w:rPr>
      </w:pPr>
      <w:r>
        <w:rPr>
          <w:b/>
          <w:sz w:val="28"/>
        </w:rPr>
        <w:t>Задание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на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установление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правильной</w:t>
      </w:r>
      <w:r>
        <w:rPr>
          <w:b/>
          <w:spacing w:val="-7"/>
          <w:sz w:val="28"/>
        </w:rPr>
        <w:t xml:space="preserve"> </w:t>
      </w:r>
      <w:r>
        <w:rPr>
          <w:b/>
          <w:spacing w:val="-2"/>
          <w:sz w:val="28"/>
        </w:rPr>
        <w:t>последовательности.</w:t>
      </w:r>
    </w:p>
    <w:p w14:paraId="5D502499">
      <w:pPr>
        <w:spacing w:before="186"/>
        <w:ind w:left="425" w:right="0" w:firstLine="0"/>
        <w:jc w:val="left"/>
        <w:rPr>
          <w:b/>
          <w:i/>
          <w:sz w:val="28"/>
        </w:rPr>
      </w:pPr>
      <w:r>
        <w:rPr>
          <w:b/>
          <w:i/>
          <w:sz w:val="28"/>
        </w:rPr>
        <w:t>За</w:t>
      </w:r>
      <w:r>
        <w:rPr>
          <w:b/>
          <w:i/>
          <w:spacing w:val="-1"/>
          <w:sz w:val="28"/>
        </w:rPr>
        <w:t xml:space="preserve"> </w:t>
      </w:r>
      <w:r>
        <w:rPr>
          <w:b/>
          <w:i/>
          <w:sz w:val="28"/>
        </w:rPr>
        <w:t>правильный</w:t>
      </w:r>
      <w:r>
        <w:rPr>
          <w:b/>
          <w:i/>
          <w:spacing w:val="-2"/>
          <w:sz w:val="28"/>
        </w:rPr>
        <w:t xml:space="preserve"> </w:t>
      </w:r>
      <w:r>
        <w:rPr>
          <w:b/>
          <w:i/>
          <w:sz w:val="28"/>
        </w:rPr>
        <w:t xml:space="preserve">ответ-3 </w:t>
      </w:r>
      <w:r>
        <w:rPr>
          <w:b/>
          <w:i/>
          <w:spacing w:val="-2"/>
          <w:sz w:val="28"/>
        </w:rPr>
        <w:t>балла.</w:t>
      </w:r>
    </w:p>
    <w:p w14:paraId="5C3D60A6">
      <w:pPr>
        <w:pStyle w:val="4"/>
        <w:tabs>
          <w:tab w:val="left" w:pos="9657"/>
        </w:tabs>
        <w:spacing w:before="242"/>
        <w:ind w:left="425"/>
        <w:rPr>
          <w:b w:val="0"/>
        </w:rPr>
      </w:pPr>
      <w:r>
        <w:rPr>
          <w:spacing w:val="-2"/>
        </w:rPr>
        <w:t>Ответ</w:t>
      </w:r>
      <w:r>
        <w:rPr>
          <w:b w:val="0"/>
          <w:u w:val="single"/>
        </w:rPr>
        <w:tab/>
      </w:r>
    </w:p>
    <w:p w14:paraId="13EB24EA">
      <w:pPr>
        <w:pStyle w:val="4"/>
        <w:spacing w:before="0"/>
        <w:rPr>
          <w:b w:val="0"/>
        </w:rPr>
      </w:pPr>
    </w:p>
    <w:p w14:paraId="70A7B767">
      <w:pPr>
        <w:pStyle w:val="4"/>
        <w:spacing w:before="0"/>
        <w:rPr>
          <w:b w:val="0"/>
        </w:rPr>
      </w:pPr>
    </w:p>
    <w:p w14:paraId="487722A4">
      <w:pPr>
        <w:pStyle w:val="4"/>
        <w:spacing w:before="201"/>
        <w:rPr>
          <w:b w:val="0"/>
        </w:rPr>
      </w:pPr>
    </w:p>
    <w:p w14:paraId="729C2D48">
      <w:pPr>
        <w:pStyle w:val="4"/>
        <w:tabs>
          <w:tab w:val="left" w:pos="5677"/>
        </w:tabs>
        <w:spacing w:before="0"/>
        <w:ind w:left="1278"/>
        <w:rPr>
          <w:b w:val="0"/>
        </w:rPr>
      </w:pPr>
      <w:r>
        <w:t>Итоговый</w:t>
      </w:r>
      <w:r>
        <w:rPr>
          <w:spacing w:val="-5"/>
        </w:rPr>
        <w:t xml:space="preserve"> </w:t>
      </w:r>
      <w:r>
        <w:rPr>
          <w:spacing w:val="-4"/>
        </w:rPr>
        <w:t>балл</w:t>
      </w:r>
      <w:r>
        <w:rPr>
          <w:b w:val="0"/>
          <w:u w:val="single"/>
        </w:rPr>
        <w:tab/>
      </w:r>
    </w:p>
    <w:p w14:paraId="420F2054">
      <w:pPr>
        <w:pStyle w:val="4"/>
        <w:spacing w:before="0"/>
        <w:rPr>
          <w:b w:val="0"/>
        </w:rPr>
      </w:pPr>
    </w:p>
    <w:p w14:paraId="3D76CA2D">
      <w:pPr>
        <w:pStyle w:val="4"/>
        <w:tabs>
          <w:tab w:val="left" w:pos="7710"/>
        </w:tabs>
        <w:spacing w:before="0"/>
        <w:ind w:left="1278"/>
        <w:rPr>
          <w:b w:val="0"/>
        </w:rPr>
      </w:pPr>
      <w:r>
        <w:t>Подписи и Ф.И.О. членов жюри</w:t>
      </w:r>
      <w:r>
        <w:rPr>
          <w:spacing w:val="-2"/>
        </w:rPr>
        <w:t xml:space="preserve"> </w:t>
      </w:r>
      <w:r>
        <w:rPr>
          <w:b w:val="0"/>
          <w:u w:val="single"/>
        </w:rPr>
        <w:tab/>
      </w:r>
    </w:p>
    <w:p w14:paraId="5B43B38A">
      <w:pPr>
        <w:pStyle w:val="4"/>
        <w:spacing w:before="61"/>
        <w:rPr>
          <w:b w:val="0"/>
          <w:sz w:val="20"/>
        </w:rPr>
      </w:pPr>
      <w:r>
        <w:rPr>
          <w:b w:val="0"/>
          <w:sz w:val="20"/>
        </w:rPr>
        <mc:AlternateContent>
          <mc:Choice Requires="wps">
            <w:drawing>
              <wp:anchor distT="0" distB="0" distL="0" distR="0" simplePos="0" relativeHeight="251704320" behindDoc="1" locked="0" layoutInCell="1" allowOverlap="1">
                <wp:simplePos x="0" y="0"/>
                <wp:positionH relativeFrom="page">
                  <wp:posOffset>1621155</wp:posOffset>
                </wp:positionH>
                <wp:positionV relativeFrom="paragraph">
                  <wp:posOffset>200025</wp:posOffset>
                </wp:positionV>
                <wp:extent cx="1244600" cy="1270"/>
                <wp:effectExtent l="0" t="0" r="0" b="0"/>
                <wp:wrapTopAndBottom/>
                <wp:docPr id="93" name="Graphic 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446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44600">
                              <a:moveTo>
                                <a:pt x="0" y="0"/>
                              </a:moveTo>
                              <a:lnTo>
                                <a:pt x="1244600" y="0"/>
                              </a:lnTo>
                            </a:path>
                          </a:pathLst>
                        </a:custGeom>
                        <a:ln w="11201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93" o:spid="_x0000_s1026" o:spt="100" style="position:absolute;left:0pt;margin-left:127.65pt;margin-top:15.75pt;height:0.1pt;width:98pt;mso-position-horizontal-relative:page;mso-wrap-distance-bottom:0pt;mso-wrap-distance-top:0pt;z-index:-251612160;mso-width-relative:page;mso-height-relative:page;" filled="f" stroked="t" coordsize="1244600,1" o:gfxdata="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" path="m0,0l1244600,0e">
                <v:fill on="f" focussize="0,0"/>
                <v:stroke weight="0.881968503937008pt" color="#000000" joinstyle="round"/>
                <v:imagedata o:title=""/>
                <o:lock v:ext="edit" aspectratio="f"/>
                <v:textbox inset="0mm,0mm,0mm,0mm"/>
                <w10:wrap type="topAndBottom"/>
              </v:shape>
            </w:pict>
          </mc:Fallback>
        </mc:AlternateContent>
      </w:r>
    </w:p>
    <w:p w14:paraId="7DD8C501">
      <w:pPr>
        <w:pStyle w:val="4"/>
        <w:spacing w:before="0"/>
        <w:rPr>
          <w:b w:val="0"/>
          <w:sz w:val="20"/>
        </w:rPr>
      </w:pPr>
    </w:p>
    <w:p w14:paraId="2CC6E067">
      <w:pPr>
        <w:pStyle w:val="4"/>
        <w:spacing w:before="151"/>
        <w:rPr>
          <w:b w:val="0"/>
          <w:sz w:val="20"/>
        </w:rPr>
      </w:pPr>
      <w:r>
        <w:rPr>
          <w:b w:val="0"/>
          <w:sz w:val="20"/>
        </w:rPr>
        <mc:AlternateContent>
          <mc:Choice Requires="wps">
            <w:drawing>
              <wp:anchor distT="0" distB="0" distL="0" distR="0" simplePos="0" relativeHeight="251704320" behindDoc="1" locked="0" layoutInCell="1" allowOverlap="1">
                <wp:simplePos x="0" y="0"/>
                <wp:positionH relativeFrom="page">
                  <wp:posOffset>4112895</wp:posOffset>
                </wp:positionH>
                <wp:positionV relativeFrom="paragraph">
                  <wp:posOffset>257175</wp:posOffset>
                </wp:positionV>
                <wp:extent cx="1420495" cy="1270"/>
                <wp:effectExtent l="0" t="0" r="0" b="0"/>
                <wp:wrapTopAndBottom/>
                <wp:docPr id="94" name="Graphic 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2049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420495">
                              <a:moveTo>
                                <a:pt x="0" y="0"/>
                              </a:moveTo>
                              <a:lnTo>
                                <a:pt x="1419910" y="0"/>
                              </a:lnTo>
                            </a:path>
                          </a:pathLst>
                        </a:custGeom>
                        <a:ln w="11201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94" o:spid="_x0000_s1026" o:spt="100" style="position:absolute;left:0pt;margin-left:323.85pt;margin-top:20.25pt;height:0.1pt;width:111.85pt;mso-position-horizontal-relative:page;mso-wrap-distance-bottom:0pt;mso-wrap-distance-top:0pt;z-index:-251612160;mso-width-relative:page;mso-height-relative:page;" filled="f" stroked="t" coordsize="1420495,1" o:gfxdata="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BhWith2AAAAAkBAAAPAAAA&#10;AAAAAAEAIAAAACIAAABkcnMvZG93bnJldi54bWxQSwECFAAUAAAACACHTuJATpLA6xUCAAB9BAAA&#10;DgAAAAAAAAABACAAAAAnAQAAZHJzL2Uyb0RvYy54bWxQSwUGAAAAAAYABgBZAQAArgUAAAAA&#10;" path="m0,0l1419910,0e">
                <v:fill on="f" focussize="0,0"/>
                <v:stroke weight="0.881968503937008pt" color="#000000" joinstyle="round"/>
                <v:imagedata o:title=""/>
                <o:lock v:ext="edit" aspectratio="f"/>
                <v:textbox inset="0mm,0mm,0mm,0mm"/>
                <w10:wrap type="topAndBottom"/>
              </v:shape>
            </w:pict>
          </mc:Fallback>
        </mc:AlternateContent>
      </w:r>
      <w:r>
        <w:rPr>
          <w:b w:val="0"/>
          <w:sz w:val="20"/>
        </w:rPr>
        <mc:AlternateContent>
          <mc:Choice Requires="wps">
            <w:drawing>
              <wp:anchor distT="0" distB="0" distL="0" distR="0" simplePos="0" relativeHeight="251705344" behindDoc="1" locked="0" layoutInCell="1" allowOverlap="1">
                <wp:simplePos x="0" y="0"/>
                <wp:positionH relativeFrom="page">
                  <wp:posOffset>1621155</wp:posOffset>
                </wp:positionH>
                <wp:positionV relativeFrom="paragraph">
                  <wp:posOffset>460375</wp:posOffset>
                </wp:positionV>
                <wp:extent cx="1244600" cy="1270"/>
                <wp:effectExtent l="0" t="0" r="0" b="0"/>
                <wp:wrapTopAndBottom/>
                <wp:docPr id="95" name="Graphic 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446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44600">
                              <a:moveTo>
                                <a:pt x="0" y="0"/>
                              </a:moveTo>
                              <a:lnTo>
                                <a:pt x="1244600" y="0"/>
                              </a:lnTo>
                            </a:path>
                          </a:pathLst>
                        </a:custGeom>
                        <a:ln w="11201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95" o:spid="_x0000_s1026" o:spt="100" style="position:absolute;left:0pt;margin-left:127.65pt;margin-top:36.25pt;height:0.1pt;width:98pt;mso-position-horizontal-relative:page;mso-wrap-distance-bottom:0pt;mso-wrap-distance-top:0pt;z-index:-251611136;mso-width-relative:page;mso-height-relative:page;" filled="f" stroked="t" coordsize="1244600,1" o:gfxdata="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" path="m0,0l1244600,0e">
                <v:fill on="f" focussize="0,0"/>
                <v:stroke weight="0.881968503937008pt" color="#000000" joinstyle="round"/>
                <v:imagedata o:title=""/>
                <o:lock v:ext="edit" aspectratio="f"/>
                <v:textbox inset="0mm,0mm,0mm,0mm"/>
                <w10:wrap type="topAndBottom"/>
              </v:shape>
            </w:pict>
          </mc:Fallback>
        </mc:AlternateContent>
      </w:r>
    </w:p>
    <w:p w14:paraId="2C69EFA8">
      <w:pPr>
        <w:pStyle w:val="4"/>
        <w:spacing w:before="57"/>
        <w:rPr>
          <w:b w:val="0"/>
          <w:sz w:val="20"/>
        </w:rPr>
      </w:pPr>
    </w:p>
    <w:sectPr>
      <w:pgSz w:w="11910" w:h="16840"/>
      <w:pgMar w:top="1740" w:right="708" w:bottom="280" w:left="1275" w:header="720" w:footer="72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0002AFF" w:usb1="C000247B" w:usb2="00000009" w:usb3="00000000" w:csb0="200001FF" w:csb1="00000000"/>
  </w:font>
  <w:font w:name="Calibri">
    <w:panose1 w:val="020F0502020204030204"/>
    <w:charset w:val="01"/>
    <w:family w:val="roman"/>
    <w:pitch w:val="default"/>
    <w:sig w:usb0="E0002A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A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5E306ED"/>
    <w:multiLevelType w:val="multilevel"/>
    <w:tmpl w:val="B5E306ED"/>
    <w:lvl w:ilvl="0" w:tentative="0">
      <w:start w:val="1"/>
      <w:numFmt w:val="decimal"/>
      <w:lvlText w:val="%1."/>
      <w:lvlJc w:val="left"/>
      <w:pPr>
        <w:ind w:left="636" w:hanging="211"/>
        <w:jc w:val="left"/>
      </w:pPr>
      <w:rPr>
        <w:rFonts w:hint="default" w:ascii="Times New Roman" w:hAnsi="Times New Roman" w:eastAsia="Times New Roman" w:cs="Times New Roman"/>
        <w:b/>
        <w:bCs/>
        <w:i w:val="0"/>
        <w:iCs w:val="0"/>
        <w:spacing w:val="0"/>
        <w:w w:val="100"/>
        <w:sz w:val="26"/>
        <w:szCs w:val="26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1568" w:hanging="211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2497" w:hanging="211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3425" w:hanging="211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4354" w:hanging="211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5282" w:hanging="211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6211" w:hanging="211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7139" w:hanging="211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8068" w:hanging="211"/>
      </w:pPr>
      <w:rPr>
        <w:rFonts w:hint="default"/>
        <w:lang w:val="ru-RU" w:eastAsia="en-US" w:bidi="ar-SA"/>
      </w:rPr>
    </w:lvl>
  </w:abstractNum>
  <w:abstractNum w:abstractNumId="1">
    <w:nsid w:val="BF205925"/>
    <w:multiLevelType w:val="multilevel"/>
    <w:tmpl w:val="BF205925"/>
    <w:lvl w:ilvl="0" w:tentative="0">
      <w:start w:val="1"/>
      <w:numFmt w:val="decimal"/>
      <w:lvlText w:val="%1."/>
      <w:lvlJc w:val="left"/>
      <w:pPr>
        <w:ind w:left="709" w:hanging="284"/>
        <w:jc w:val="left"/>
      </w:pPr>
      <w:rPr>
        <w:rFonts w:hint="default" w:ascii="Times New Roman" w:hAnsi="Times New Roman" w:eastAsia="Times New Roman" w:cs="Times New Roman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1622" w:hanging="284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2545" w:hanging="284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3467" w:hanging="284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4390" w:hanging="284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5312" w:hanging="284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6235" w:hanging="284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7157" w:hanging="284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8080" w:hanging="284"/>
      </w:pPr>
      <w:rPr>
        <w:rFonts w:hint="default"/>
        <w:lang w:val="ru-RU" w:eastAsia="en-US" w:bidi="ar-SA"/>
      </w:rPr>
    </w:lvl>
  </w:abstractNum>
  <w:abstractNum w:abstractNumId="2">
    <w:nsid w:val="CF092B84"/>
    <w:multiLevelType w:val="multilevel"/>
    <w:tmpl w:val="CF092B84"/>
    <w:lvl w:ilvl="0" w:tentative="0">
      <w:start w:val="1"/>
      <w:numFmt w:val="decimal"/>
      <w:lvlText w:val="%1."/>
      <w:lvlJc w:val="left"/>
      <w:pPr>
        <w:ind w:left="708" w:hanging="284"/>
        <w:jc w:val="right"/>
      </w:pPr>
      <w:rPr>
        <w:rFonts w:hint="default" w:ascii="Times New Roman" w:hAnsi="Times New Roman" w:eastAsia="Times New Roman" w:cs="Times New Roman"/>
        <w:b/>
        <w:bCs/>
        <w:i w:val="0"/>
        <w:iCs w:val="0"/>
        <w:spacing w:val="0"/>
        <w:w w:val="91"/>
        <w:sz w:val="28"/>
        <w:szCs w:val="28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1622" w:hanging="284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2545" w:hanging="284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3467" w:hanging="284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4390" w:hanging="284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5312" w:hanging="284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6235" w:hanging="284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7157" w:hanging="284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8080" w:hanging="284"/>
      </w:pPr>
      <w:rPr>
        <w:rFonts w:hint="default"/>
        <w:lang w:val="ru-RU" w:eastAsia="en-US" w:bidi="ar-SA"/>
      </w:rPr>
    </w:lvl>
  </w:abstractNum>
  <w:abstractNum w:abstractNumId="3">
    <w:nsid w:val="0053208E"/>
    <w:multiLevelType w:val="multilevel"/>
    <w:tmpl w:val="0053208E"/>
    <w:lvl w:ilvl="0" w:tentative="0">
      <w:start w:val="1"/>
      <w:numFmt w:val="decimal"/>
      <w:lvlText w:val="%1."/>
      <w:lvlJc w:val="left"/>
      <w:pPr>
        <w:ind w:left="4105" w:hanging="284"/>
        <w:jc w:val="right"/>
      </w:pPr>
      <w:rPr>
        <w:rFonts w:hint="default" w:ascii="Times New Roman" w:hAnsi="Times New Roman" w:eastAsia="Times New Roman" w:cs="Times New Roman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entative="0">
      <w:start w:val="1"/>
      <w:numFmt w:val="decimal"/>
      <w:lvlText w:val="%1.%2."/>
      <w:lvlJc w:val="left"/>
      <w:pPr>
        <w:ind w:left="848" w:hanging="423"/>
        <w:jc w:val="left"/>
      </w:pPr>
      <w:rPr>
        <w:rFonts w:hint="default" w:ascii="Times New Roman" w:hAnsi="Times New Roman" w:eastAsia="Times New Roman" w:cs="Times New Roman"/>
        <w:b/>
        <w:bCs/>
        <w:i w:val="0"/>
        <w:iCs w:val="0"/>
        <w:spacing w:val="-2"/>
        <w:w w:val="100"/>
        <w:sz w:val="26"/>
        <w:szCs w:val="26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4747" w:hanging="423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5394" w:hanging="423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6041" w:hanging="423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6688" w:hanging="423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7336" w:hanging="423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7983" w:hanging="423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8630" w:hanging="423"/>
      </w:pPr>
      <w:rPr>
        <w:rFonts w:hint="default"/>
        <w:lang w:val="ru-RU" w:eastAsia="en-US" w:bidi="ar-SA"/>
      </w:rPr>
    </w:lvl>
  </w:abstractNum>
  <w:abstractNum w:abstractNumId="4">
    <w:nsid w:val="03D62ECE"/>
    <w:multiLevelType w:val="multilevel"/>
    <w:tmpl w:val="03D62ECE"/>
    <w:lvl w:ilvl="0" w:tentative="0">
      <w:start w:val="4"/>
      <w:numFmt w:val="decimal"/>
      <w:lvlText w:val="%1."/>
      <w:lvlJc w:val="left"/>
      <w:pPr>
        <w:ind w:left="708" w:hanging="284"/>
        <w:jc w:val="right"/>
      </w:pPr>
      <w:rPr>
        <w:rFonts w:hint="default" w:ascii="Times New Roman" w:hAnsi="Times New Roman" w:eastAsia="Times New Roman" w:cs="Times New Roman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entative="0">
      <w:start w:val="1"/>
      <w:numFmt w:val="decimal"/>
      <w:lvlText w:val="%1.%2."/>
      <w:lvlJc w:val="left"/>
      <w:pPr>
        <w:ind w:left="425" w:hanging="492"/>
        <w:jc w:val="left"/>
      </w:pPr>
      <w:rPr>
        <w:rFonts w:hint="default" w:ascii="Times New Roman" w:hAnsi="Times New Roman" w:eastAsia="Times New Roman" w:cs="Times New Roman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1725" w:hanging="492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2750" w:hanging="492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3775" w:hanging="492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4800" w:hanging="492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5825" w:hanging="492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6850" w:hanging="492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7875" w:hanging="492"/>
      </w:pPr>
      <w:rPr>
        <w:rFonts w:hint="default"/>
        <w:lang w:val="ru-RU" w:eastAsia="en-US" w:bidi="ar-SA"/>
      </w:rPr>
    </w:lvl>
  </w:abstractNum>
  <w:abstractNum w:abstractNumId="5">
    <w:nsid w:val="25B654F3"/>
    <w:multiLevelType w:val="multilevel"/>
    <w:tmpl w:val="25B654F3"/>
    <w:lvl w:ilvl="0" w:tentative="0">
      <w:start w:val="1"/>
      <w:numFmt w:val="decimal"/>
      <w:lvlText w:val="%1."/>
      <w:lvlJc w:val="left"/>
      <w:pPr>
        <w:ind w:left="781" w:hanging="357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1694" w:hanging="357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2609" w:hanging="357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3523" w:hanging="357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4438" w:hanging="357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5352" w:hanging="357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6267" w:hanging="357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7181" w:hanging="357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8096" w:hanging="357"/>
      </w:pPr>
      <w:rPr>
        <w:rFonts w:hint="default"/>
        <w:lang w:val="ru-RU" w:eastAsia="en-US" w:bidi="ar-SA"/>
      </w:rPr>
    </w:lvl>
  </w:abstractNum>
  <w:abstractNum w:abstractNumId="6">
    <w:nsid w:val="59ADCABA"/>
    <w:multiLevelType w:val="multilevel"/>
    <w:tmpl w:val="59ADCABA"/>
    <w:lvl w:ilvl="0" w:tentative="0">
      <w:start w:val="3"/>
      <w:numFmt w:val="decimal"/>
      <w:lvlText w:val="%1."/>
      <w:lvlJc w:val="left"/>
      <w:pPr>
        <w:ind w:left="708" w:hanging="284"/>
        <w:jc w:val="left"/>
      </w:pPr>
      <w:rPr>
        <w:rFonts w:hint="default" w:ascii="Times New Roman" w:hAnsi="Times New Roman" w:eastAsia="Times New Roman" w:cs="Times New Roman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entative="0">
      <w:start w:val="1"/>
      <w:numFmt w:val="decimal"/>
      <w:lvlText w:val="%1.%2."/>
      <w:lvlJc w:val="left"/>
      <w:pPr>
        <w:ind w:left="916" w:hanging="492"/>
        <w:jc w:val="left"/>
      </w:pPr>
      <w:rPr>
        <w:rFonts w:hint="default" w:ascii="Times New Roman" w:hAnsi="Times New Roman" w:eastAsia="Times New Roman" w:cs="Times New Roman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1920" w:hanging="492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2921" w:hanging="492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3921" w:hanging="492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4922" w:hanging="492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5922" w:hanging="492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6923" w:hanging="492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7923" w:hanging="492"/>
      </w:pPr>
      <w:rPr>
        <w:rFonts w:hint="default"/>
        <w:lang w:val="ru-RU" w:eastAsia="en-US" w:bidi="ar-SA"/>
      </w:rPr>
    </w:lvl>
  </w:abstractNum>
  <w:num w:numId="1">
    <w:abstractNumId w:val="3"/>
  </w:num>
  <w:num w:numId="2">
    <w:abstractNumId w:val="2"/>
  </w:num>
  <w:num w:numId="3">
    <w:abstractNumId w:val="6"/>
  </w:num>
  <w:num w:numId="4">
    <w:abstractNumId w:val="1"/>
  </w:num>
  <w:num w:numId="5">
    <w:abstractNumId w:val="0"/>
  </w:num>
  <w:num w:numId="6">
    <w:abstractNumId w:val="4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5"/>
  <w:documentProtection w:enforcement="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lTrailSpace/>
    <w:shapeLayoutLikeWW8/>
    <w:compatSetting w:name="compatibilityMode" w:uri="http://schemas.microsoft.com/office/word" w:val="14"/>
  </w:compat>
  <w:rsids>
    <w:rsidRoot w:val="00000000"/>
    <w:rsid w:val="41DC6EEC"/>
    <w:rsid w:val="68BD30E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qFormat="1" w:unhideWhenUsed="0" w:uiPriority="1" w:semiHidden="0" w:name="List Paragraph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Times New Roman" w:hAnsi="Times New Roman" w:eastAsia="Times New Roman" w:cs="Times New Roman"/>
      <w:sz w:val="22"/>
      <w:szCs w:val="22"/>
      <w:lang w:val="ru-RU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qFormat/>
    <w:uiPriority w:val="1"/>
    <w:pPr>
      <w:spacing w:before="224"/>
    </w:pPr>
    <w:rPr>
      <w:rFonts w:ascii="Times New Roman" w:hAnsi="Times New Roman" w:eastAsia="Times New Roman" w:cs="Times New Roman"/>
      <w:b/>
      <w:bCs/>
      <w:sz w:val="28"/>
      <w:szCs w:val="28"/>
      <w:lang w:val="ru-RU" w:eastAsia="en-US" w:bidi="ar-SA"/>
    </w:rPr>
  </w:style>
  <w:style w:type="table" w:customStyle="1" w:styleId="5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6">
    <w:name w:val="List Paragraph"/>
    <w:basedOn w:val="1"/>
    <w:qFormat/>
    <w:uiPriority w:val="1"/>
    <w:pPr>
      <w:ind w:left="708" w:hanging="283"/>
    </w:pPr>
    <w:rPr>
      <w:rFonts w:ascii="Times New Roman" w:hAnsi="Times New Roman" w:eastAsia="Times New Roman" w:cs="Times New Roman"/>
      <w:lang w:val="ru-RU" w:eastAsia="en-US" w:bidi="ar-SA"/>
    </w:rPr>
  </w:style>
  <w:style w:type="paragraph" w:customStyle="1" w:styleId="7">
    <w:name w:val="Table Paragraph"/>
    <w:basedOn w:val="1"/>
    <w:qFormat/>
    <w:uiPriority w:val="1"/>
    <w:rPr>
      <w:rFonts w:ascii="Times New Roman" w:hAnsi="Times New Roman" w:eastAsia="Times New Roman" w:cs="Times New Roman"/>
      <w:lang w:val="ru-RU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TotalTime>0</TotalTime>
  <ScaleCrop>false</ScaleCrop>
  <LinksUpToDate>false</LinksUpToDate>
  <Application>WPS Office_12.2.0.22549_F1E327BC-269C-435d-A152-05C5408002CA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2025-09-15T06:43:00Z</dcterms:created>
  <dc:creator>Вега</dc:creator>
  <cp:lastModifiedBy>User</cp:lastModifiedBy>
  <dcterms:modified xsi:type="dcterms:W3CDTF">2025-09-15T06:46:22Z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2024-10-18T00:00:00Z</vt:filetime>
  </property>
  <property fmtid="{D5CDD505-2E9C-101B-9397-08002B2CF9AE}" pid="3" name="Creator">
    <vt:lpwstr>Microsoft® Word LTSC</vt:lpwstr>
  </property>
  <property fmtid="{D5CDD505-2E9C-101B-9397-08002B2CF9AE}" pid="4" name="LastSaved">
    <vt:filetime>2025-09-15T00:00:00Z</vt:filetime>
  </property>
  <property fmtid="{D5CDD505-2E9C-101B-9397-08002B2CF9AE}" pid="5" name="Producer">
    <vt:lpwstr>Microsoft® Word LTSC</vt:lpwstr>
  </property>
  <property fmtid="{D5CDD505-2E9C-101B-9397-08002B2CF9AE}" pid="6" name="KSOProductBuildVer">
    <vt:lpwstr>1049-12.2.0.22549</vt:lpwstr>
  </property>
  <property fmtid="{D5CDD505-2E9C-101B-9397-08002B2CF9AE}" pid="7" name="ICV">
    <vt:lpwstr>4A6F1CD7DCE74DD3AAC16025DF67D5F5_13</vt:lpwstr>
  </property>
</Properties>
</file>